
<file path=[Content_Types].xml><?xml version="1.0" encoding="utf-8"?>
<Types xmlns="http://schemas.openxmlformats.org/package/2006/content-types">
  <Default Extension="bmp" ContentType="image/bmp"/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HY-8 Culvert Analysis Report</w:t>
      </w:r>
    </w:p>
    <w:p>
      <w:pPr>
        <w:pStyle w:val="Heading1"/>
      </w:pPr>
      <w:r>
        <w:t>Culvert Data: Existing</w:t>
      </w:r>
    </w:p>
    <w:p>
      <w:pPr>
        <w:pStyle w:val="Heading2"/>
      </w:pPr>
      <w:r>
        <w:t>Site Data - Existing</w:t>
      </w:r>
    </w:p>
    <w:p>
      <w:r>
        <w:t>Site Data Option: Culvert Invert Data</w:t>
      </w:r>
    </w:p>
    <w:p>
      <w:r>
        <w:t>Inlet Station: 0.00 ft</w:t>
      </w:r>
    </w:p>
    <w:p>
      <w:r>
        <w:t>Inlet Elevation: 92.43 ft</w:t>
      </w:r>
    </w:p>
    <w:p>
      <w:r>
        <w:t>Outlet Station: 39.58 ft</w:t>
      </w:r>
    </w:p>
    <w:p>
      <w:r>
        <w:t>Outlet Elevation: 92.23 ft</w:t>
      </w:r>
    </w:p>
    <w:p>
      <w:r>
        <w:t>Number of Barrels: 1</w:t>
      </w:r>
    </w:p>
    <w:p>
      <w:pPr>
        <w:pStyle w:val="Heading2"/>
      </w:pPr>
      <w:r>
        <w:t>Culvert Data Summary - Existing</w:t>
      </w:r>
    </w:p>
    <w:p>
      <w:r>
        <w:t>Barrel Shape: Pipe Arch</w:t>
      </w:r>
    </w:p>
    <w:p>
      <w:r>
        <w:t>Barrel Span: 95.00 in</w:t>
      </w:r>
    </w:p>
    <w:p>
      <w:r>
        <w:t>Barrel Rise: 67.00 in</w:t>
      </w:r>
    </w:p>
    <w:p>
      <w:r>
        <w:t>Barrel Material: Steel or Aluminum</w:t>
      </w:r>
    </w:p>
    <w:p>
      <w:r>
        <w:t>Embedment: 6.00 in</w:t>
      </w:r>
    </w:p>
    <w:p>
      <w:r>
        <w:t>Barrel Manning's n: 0.0280 (top and sides)</w:t>
      </w:r>
    </w:p>
    <w:p>
      <w:r>
        <w:t>Manning's n: 0.0300 (bottom)</w:t>
      </w:r>
    </w:p>
    <w:p>
      <w:r>
        <w:t>Culvert Type: Straight</w:t>
      </w:r>
    </w:p>
    <w:p>
      <w:r>
        <w:t>Inlet Configuration: Projecting</w:t>
      </w:r>
    </w:p>
    <w:p>
      <w:r>
        <w:t>Inlet Depression: None</w:t>
      </w:r>
    </w:p>
    <w:p>
      <w:pPr>
        <w:pStyle w:val="Heading3"/>
      </w:pPr>
      <w:r>
        <w:t>Table 1 - Culvert Summary Table: Existing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c>
          <w:tcPr>
            <w:tcW w:type="dxa" w:w="720"/>
          </w:tcPr>
          <w:p>
            <w:r>
              <w:t>Total Discharge (cfs)</w:t>
            </w:r>
          </w:p>
        </w:tc>
        <w:tc>
          <w:tcPr>
            <w:tcW w:type="dxa" w:w="720"/>
          </w:tcPr>
          <w:p>
            <w:r>
              <w:t>Culvert Discharge (cfs)</w:t>
            </w:r>
          </w:p>
        </w:tc>
        <w:tc>
          <w:tcPr>
            <w:tcW w:type="dxa" w:w="720"/>
          </w:tcPr>
          <w:p>
            <w:r>
              <w:t>Headwater Elevation (ft)</w:t>
            </w:r>
          </w:p>
        </w:tc>
        <w:tc>
          <w:tcPr>
            <w:tcW w:type="dxa" w:w="720"/>
          </w:tcPr>
          <w:p>
            <w:r>
              <w:t>Inlet Control Depth (ft)</w:t>
            </w:r>
          </w:p>
        </w:tc>
        <w:tc>
          <w:tcPr>
            <w:tcW w:type="dxa" w:w="720"/>
          </w:tcPr>
          <w:p>
            <w:r>
              <w:t>Outlet Control Depth (ft)</w:t>
            </w:r>
          </w:p>
        </w:tc>
        <w:tc>
          <w:tcPr>
            <w:tcW w:type="dxa" w:w="720"/>
          </w:tcPr>
          <w:p>
            <w:r>
              <w:t>Flow Type</w:t>
            </w:r>
          </w:p>
        </w:tc>
        <w:tc>
          <w:tcPr>
            <w:tcW w:type="dxa" w:w="720"/>
          </w:tcPr>
          <w:p>
            <w:r>
              <w:t>Normal Depth (ft)</w:t>
            </w:r>
          </w:p>
        </w:tc>
        <w:tc>
          <w:tcPr>
            <w:tcW w:type="dxa" w:w="720"/>
          </w:tcPr>
          <w:p>
            <w:r>
              <w:t>Critical Depth (ft)</w:t>
            </w:r>
          </w:p>
        </w:tc>
        <w:tc>
          <w:tcPr>
            <w:tcW w:type="dxa" w:w="720"/>
          </w:tcPr>
          <w:p>
            <w:r>
              <w:t>Outlet Depth (ft)</w:t>
            </w:r>
          </w:p>
        </w:tc>
        <w:tc>
          <w:tcPr>
            <w:tcW w:type="dxa" w:w="720"/>
          </w:tcPr>
          <w:p>
            <w:r>
              <w:t>Tailwater Depth (ft)</w:t>
            </w:r>
          </w:p>
        </w:tc>
        <w:tc>
          <w:tcPr>
            <w:tcW w:type="dxa" w:w="720"/>
          </w:tcPr>
          <w:p>
            <w:r>
              <w:t>Outlet Velocity (ft/s)</w:t>
            </w:r>
          </w:p>
        </w:tc>
        <w:tc>
          <w:tcPr>
            <w:tcW w:type="dxa" w:w="720"/>
          </w:tcPr>
          <w:p>
            <w:r>
              <w:t>Tailwater Velocity (ft/s)</w:t>
            </w:r>
          </w:p>
        </w:tc>
      </w:tr>
      <w:tr>
        <w:tc>
          <w:tcPr>
            <w:tcW w:type="dxa" w:w="720"/>
          </w:tcPr>
          <w:p>
            <w:r>
              <w:t>722.00 cfs</w:t>
            </w:r>
          </w:p>
        </w:tc>
        <w:tc>
          <w:tcPr>
            <w:tcW w:type="dxa" w:w="720"/>
          </w:tcPr>
          <w:p>
            <w:r>
              <w:t>289.44 cfs</w:t>
            </w:r>
          </w:p>
        </w:tc>
        <w:tc>
          <w:tcPr>
            <w:tcW w:type="dxa" w:w="720"/>
          </w:tcPr>
          <w:p>
            <w:r>
              <w:t>100.00</w:t>
            </w:r>
          </w:p>
        </w:tc>
        <w:tc>
          <w:tcPr>
            <w:tcW w:type="dxa" w:w="720"/>
          </w:tcPr>
          <w:p>
            <w:r>
              <w:t>7.06</w:t>
            </w:r>
          </w:p>
        </w:tc>
        <w:tc>
          <w:tcPr>
            <w:tcW w:type="dxa" w:w="720"/>
          </w:tcPr>
          <w:p>
            <w:r>
              <w:t>7.066</w:t>
            </w:r>
          </w:p>
        </w:tc>
        <w:tc>
          <w:tcPr>
            <w:tcW w:type="dxa" w:w="720"/>
          </w:tcPr>
          <w:p>
            <w:r>
              <w:t>7-M2c</w:t>
            </w:r>
          </w:p>
        </w:tc>
        <w:tc>
          <w:tcPr>
            <w:tcW w:type="dxa" w:w="720"/>
          </w:tcPr>
          <w:p>
            <w:r>
              <w:t>5.08</w:t>
            </w:r>
          </w:p>
        </w:tc>
        <w:tc>
          <w:tcPr>
            <w:tcW w:type="dxa" w:w="720"/>
          </w:tcPr>
          <w:p>
            <w:r>
              <w:t>3.45</w:t>
            </w:r>
          </w:p>
        </w:tc>
        <w:tc>
          <w:tcPr>
            <w:tcW w:type="dxa" w:w="720"/>
          </w:tcPr>
          <w:p>
            <w:r>
              <w:t>3.45</w:t>
            </w:r>
          </w:p>
        </w:tc>
        <w:tc>
          <w:tcPr>
            <w:tcW w:type="dxa" w:w="720"/>
          </w:tcPr>
          <w:p>
            <w:r>
              <w:t>1.69</w:t>
            </w:r>
          </w:p>
        </w:tc>
        <w:tc>
          <w:tcPr>
            <w:tcW w:type="dxa" w:w="720"/>
          </w:tcPr>
          <w:p>
            <w:r>
              <w:t>11.34</w:t>
            </w:r>
          </w:p>
        </w:tc>
        <w:tc>
          <w:tcPr>
            <w:tcW w:type="dxa" w:w="720"/>
          </w:tcPr>
          <w:p>
            <w:r>
              <w:t>15.06</w:t>
            </w:r>
          </w:p>
        </w:tc>
      </w:tr>
      <w:tr>
        <w:tc>
          <w:tcPr>
            <w:tcW w:type="dxa" w:w="720"/>
          </w:tcPr>
          <w:p>
            <w:r>
              <w:t>777.80 cfs</w:t>
            </w:r>
          </w:p>
        </w:tc>
        <w:tc>
          <w:tcPr>
            <w:tcW w:type="dxa" w:w="720"/>
          </w:tcPr>
          <w:p>
            <w:r>
              <w:t>292.43 cfs</w:t>
            </w:r>
          </w:p>
        </w:tc>
        <w:tc>
          <w:tcPr>
            <w:tcW w:type="dxa" w:w="720"/>
          </w:tcPr>
          <w:p>
            <w:r>
              <w:t>100.06</w:t>
            </w:r>
          </w:p>
        </w:tc>
        <w:tc>
          <w:tcPr>
            <w:tcW w:type="dxa" w:w="720"/>
          </w:tcPr>
          <w:p>
            <w:r>
              <w:t>7.13</w:t>
            </w:r>
          </w:p>
        </w:tc>
        <w:tc>
          <w:tcPr>
            <w:tcW w:type="dxa" w:w="720"/>
          </w:tcPr>
          <w:p>
            <w:r>
              <w:t>7.131</w:t>
            </w:r>
          </w:p>
        </w:tc>
        <w:tc>
          <w:tcPr>
            <w:tcW w:type="dxa" w:w="720"/>
          </w:tcPr>
          <w:p>
            <w:r>
              <w:t>7-M2c</w:t>
            </w:r>
          </w:p>
        </w:tc>
        <w:tc>
          <w:tcPr>
            <w:tcW w:type="dxa" w:w="720"/>
          </w:tcPr>
          <w:p>
            <w:r>
              <w:t>5.08</w:t>
            </w:r>
          </w:p>
        </w:tc>
        <w:tc>
          <w:tcPr>
            <w:tcW w:type="dxa" w:w="720"/>
          </w:tcPr>
          <w:p>
            <w:r>
              <w:t>3.47</w:t>
            </w:r>
          </w:p>
        </w:tc>
        <w:tc>
          <w:tcPr>
            <w:tcW w:type="dxa" w:w="720"/>
          </w:tcPr>
          <w:p>
            <w:r>
              <w:t>3.47</w:t>
            </w:r>
          </w:p>
        </w:tc>
        <w:tc>
          <w:tcPr>
            <w:tcW w:type="dxa" w:w="720"/>
          </w:tcPr>
          <w:p>
            <w:r>
              <w:t>1.76</w:t>
            </w:r>
          </w:p>
        </w:tc>
        <w:tc>
          <w:tcPr>
            <w:tcW w:type="dxa" w:w="720"/>
          </w:tcPr>
          <w:p>
            <w:r>
              <w:t>11.39</w:t>
            </w:r>
          </w:p>
        </w:tc>
        <w:tc>
          <w:tcPr>
            <w:tcW w:type="dxa" w:w="720"/>
          </w:tcPr>
          <w:p>
            <w:r>
              <w:t>15.45</w:t>
            </w:r>
          </w:p>
        </w:tc>
      </w:tr>
      <w:tr>
        <w:tc>
          <w:tcPr>
            <w:tcW w:type="dxa" w:w="720"/>
          </w:tcPr>
          <w:p>
            <w:r>
              <w:t>833.60 cfs</w:t>
            </w:r>
          </w:p>
        </w:tc>
        <w:tc>
          <w:tcPr>
            <w:tcW w:type="dxa" w:w="720"/>
          </w:tcPr>
          <w:p>
            <w:r>
              <w:t>295.27 cfs</w:t>
            </w:r>
          </w:p>
        </w:tc>
        <w:tc>
          <w:tcPr>
            <w:tcW w:type="dxa" w:w="720"/>
          </w:tcPr>
          <w:p>
            <w:r>
              <w:t>100.12</w:t>
            </w:r>
          </w:p>
        </w:tc>
        <w:tc>
          <w:tcPr>
            <w:tcW w:type="dxa" w:w="720"/>
          </w:tcPr>
          <w:p>
            <w:r>
              <w:t>7.19</w:t>
            </w:r>
          </w:p>
        </w:tc>
        <w:tc>
          <w:tcPr>
            <w:tcW w:type="dxa" w:w="720"/>
          </w:tcPr>
          <w:p>
            <w:r>
              <w:t>7.193</w:t>
            </w:r>
          </w:p>
        </w:tc>
        <w:tc>
          <w:tcPr>
            <w:tcW w:type="dxa" w:w="720"/>
          </w:tcPr>
          <w:p>
            <w:r>
              <w:t>7-M2c</w:t>
            </w:r>
          </w:p>
        </w:tc>
        <w:tc>
          <w:tcPr>
            <w:tcW w:type="dxa" w:w="720"/>
          </w:tcPr>
          <w:p>
            <w:r>
              <w:t>5.08</w:t>
            </w:r>
          </w:p>
        </w:tc>
        <w:tc>
          <w:tcPr>
            <w:tcW w:type="dxa" w:w="720"/>
          </w:tcPr>
          <w:p>
            <w:r>
              <w:t>3.49</w:t>
            </w:r>
          </w:p>
        </w:tc>
        <w:tc>
          <w:tcPr>
            <w:tcW w:type="dxa" w:w="720"/>
          </w:tcPr>
          <w:p>
            <w:r>
              <w:t>3.49</w:t>
            </w:r>
          </w:p>
        </w:tc>
        <w:tc>
          <w:tcPr>
            <w:tcW w:type="dxa" w:w="720"/>
          </w:tcPr>
          <w:p>
            <w:r>
              <w:t>1.84</w:t>
            </w:r>
          </w:p>
        </w:tc>
        <w:tc>
          <w:tcPr>
            <w:tcW w:type="dxa" w:w="720"/>
          </w:tcPr>
          <w:p>
            <w:r>
              <w:t>11.45</w:t>
            </w:r>
          </w:p>
        </w:tc>
        <w:tc>
          <w:tcPr>
            <w:tcW w:type="dxa" w:w="720"/>
          </w:tcPr>
          <w:p>
            <w:r>
              <w:t>15.83</w:t>
            </w:r>
          </w:p>
        </w:tc>
      </w:tr>
      <w:tr>
        <w:tc>
          <w:tcPr>
            <w:tcW w:type="dxa" w:w="720"/>
          </w:tcPr>
          <w:p>
            <w:r>
              <w:t>889.40 cfs</w:t>
            </w:r>
          </w:p>
        </w:tc>
        <w:tc>
          <w:tcPr>
            <w:tcW w:type="dxa" w:w="720"/>
          </w:tcPr>
          <w:p>
            <w:r>
              <w:t>297.67 cfs</w:t>
            </w:r>
          </w:p>
        </w:tc>
        <w:tc>
          <w:tcPr>
            <w:tcW w:type="dxa" w:w="720"/>
          </w:tcPr>
          <w:p>
            <w:r>
              <w:t>100.18</w:t>
            </w:r>
          </w:p>
        </w:tc>
        <w:tc>
          <w:tcPr>
            <w:tcW w:type="dxa" w:w="720"/>
          </w:tcPr>
          <w:p>
            <w:r>
              <w:t>7.25</w:t>
            </w:r>
          </w:p>
        </w:tc>
        <w:tc>
          <w:tcPr>
            <w:tcW w:type="dxa" w:w="720"/>
          </w:tcPr>
          <w:p>
            <w:r>
              <w:t>7.246</w:t>
            </w:r>
          </w:p>
        </w:tc>
        <w:tc>
          <w:tcPr>
            <w:tcW w:type="dxa" w:w="720"/>
          </w:tcPr>
          <w:p>
            <w:r>
              <w:t>7-M2c</w:t>
            </w:r>
          </w:p>
        </w:tc>
        <w:tc>
          <w:tcPr>
            <w:tcW w:type="dxa" w:w="720"/>
          </w:tcPr>
          <w:p>
            <w:r>
              <w:t>5.08</w:t>
            </w:r>
          </w:p>
        </w:tc>
        <w:tc>
          <w:tcPr>
            <w:tcW w:type="dxa" w:w="720"/>
          </w:tcPr>
          <w:p>
            <w:r>
              <w:t>3.50</w:t>
            </w:r>
          </w:p>
        </w:tc>
        <w:tc>
          <w:tcPr>
            <w:tcW w:type="dxa" w:w="720"/>
          </w:tcPr>
          <w:p>
            <w:r>
              <w:t>3.50</w:t>
            </w:r>
          </w:p>
        </w:tc>
        <w:tc>
          <w:tcPr>
            <w:tcW w:type="dxa" w:w="720"/>
          </w:tcPr>
          <w:p>
            <w:r>
              <w:t>1.91</w:t>
            </w:r>
          </w:p>
        </w:tc>
        <w:tc>
          <w:tcPr>
            <w:tcW w:type="dxa" w:w="720"/>
          </w:tcPr>
          <w:p>
            <w:r>
              <w:t>11.49</w:t>
            </w:r>
          </w:p>
        </w:tc>
        <w:tc>
          <w:tcPr>
            <w:tcW w:type="dxa" w:w="720"/>
          </w:tcPr>
          <w:p>
            <w:r>
              <w:t>16.18</w:t>
            </w:r>
          </w:p>
        </w:tc>
      </w:tr>
      <w:tr>
        <w:tc>
          <w:tcPr>
            <w:tcW w:type="dxa" w:w="720"/>
          </w:tcPr>
          <w:p>
            <w:r>
              <w:t>945.20 cfs</w:t>
            </w:r>
          </w:p>
        </w:tc>
        <w:tc>
          <w:tcPr>
            <w:tcW w:type="dxa" w:w="720"/>
          </w:tcPr>
          <w:p>
            <w:r>
              <w:t>299.73 cfs</w:t>
            </w:r>
          </w:p>
        </w:tc>
        <w:tc>
          <w:tcPr>
            <w:tcW w:type="dxa" w:w="720"/>
          </w:tcPr>
          <w:p>
            <w:r>
              <w:t>100.24</w:t>
            </w:r>
          </w:p>
        </w:tc>
        <w:tc>
          <w:tcPr>
            <w:tcW w:type="dxa" w:w="720"/>
          </w:tcPr>
          <w:p>
            <w:r>
              <w:t>7.31</w:t>
            </w:r>
          </w:p>
        </w:tc>
        <w:tc>
          <w:tcPr>
            <w:tcW w:type="dxa" w:w="720"/>
          </w:tcPr>
          <w:p>
            <w:r>
              <w:t>7.291</w:t>
            </w:r>
          </w:p>
        </w:tc>
        <w:tc>
          <w:tcPr>
            <w:tcW w:type="dxa" w:w="720"/>
          </w:tcPr>
          <w:p>
            <w:r>
              <w:t>7-M2c</w:t>
            </w:r>
          </w:p>
        </w:tc>
        <w:tc>
          <w:tcPr>
            <w:tcW w:type="dxa" w:w="720"/>
          </w:tcPr>
          <w:p>
            <w:r>
              <w:t>5.08</w:t>
            </w:r>
          </w:p>
        </w:tc>
        <w:tc>
          <w:tcPr>
            <w:tcW w:type="dxa" w:w="720"/>
          </w:tcPr>
          <w:p>
            <w:r>
              <w:t>3.52</w:t>
            </w:r>
          </w:p>
        </w:tc>
        <w:tc>
          <w:tcPr>
            <w:tcW w:type="dxa" w:w="720"/>
          </w:tcPr>
          <w:p>
            <w:r>
              <w:t>3.52</w:t>
            </w:r>
          </w:p>
        </w:tc>
        <w:tc>
          <w:tcPr>
            <w:tcW w:type="dxa" w:w="720"/>
          </w:tcPr>
          <w:p>
            <w:r>
              <w:t>1.98</w:t>
            </w:r>
          </w:p>
        </w:tc>
        <w:tc>
          <w:tcPr>
            <w:tcW w:type="dxa" w:w="720"/>
          </w:tcPr>
          <w:p>
            <w:r>
              <w:t>11.53</w:t>
            </w:r>
          </w:p>
        </w:tc>
        <w:tc>
          <w:tcPr>
            <w:tcW w:type="dxa" w:w="720"/>
          </w:tcPr>
          <w:p>
            <w:r>
              <w:t>16.52</w:t>
            </w:r>
          </w:p>
        </w:tc>
      </w:tr>
      <w:tr>
        <w:tc>
          <w:tcPr>
            <w:tcW w:type="dxa" w:w="720"/>
          </w:tcPr>
          <w:p>
            <w:r>
              <w:t>1001.00 cfs</w:t>
            </w:r>
          </w:p>
        </w:tc>
        <w:tc>
          <w:tcPr>
            <w:tcW w:type="dxa" w:w="720"/>
          </w:tcPr>
          <w:p>
            <w:r>
              <w:t>301.72 cfs</w:t>
            </w:r>
          </w:p>
        </w:tc>
        <w:tc>
          <w:tcPr>
            <w:tcW w:type="dxa" w:w="720"/>
          </w:tcPr>
          <w:p>
            <w:r>
              <w:t>100.30</w:t>
            </w:r>
          </w:p>
        </w:tc>
        <w:tc>
          <w:tcPr>
            <w:tcW w:type="dxa" w:w="720"/>
          </w:tcPr>
          <w:p>
            <w:r>
              <w:t>7.37</w:t>
            </w:r>
          </w:p>
        </w:tc>
        <w:tc>
          <w:tcPr>
            <w:tcW w:type="dxa" w:w="720"/>
          </w:tcPr>
          <w:p>
            <w:r>
              <w:t>7.336</w:t>
            </w:r>
          </w:p>
        </w:tc>
        <w:tc>
          <w:tcPr>
            <w:tcW w:type="dxa" w:w="720"/>
          </w:tcPr>
          <w:p>
            <w:r>
              <w:t>7-M2c</w:t>
            </w:r>
          </w:p>
        </w:tc>
        <w:tc>
          <w:tcPr>
            <w:tcW w:type="dxa" w:w="720"/>
          </w:tcPr>
          <w:p>
            <w:r>
              <w:t>5.08</w:t>
            </w:r>
          </w:p>
        </w:tc>
        <w:tc>
          <w:tcPr>
            <w:tcW w:type="dxa" w:w="720"/>
          </w:tcPr>
          <w:p>
            <w:r>
              <w:t>3.53</w:t>
            </w:r>
          </w:p>
        </w:tc>
        <w:tc>
          <w:tcPr>
            <w:tcW w:type="dxa" w:w="720"/>
          </w:tcPr>
          <w:p>
            <w:r>
              <w:t>3.53</w:t>
            </w:r>
          </w:p>
        </w:tc>
        <w:tc>
          <w:tcPr>
            <w:tcW w:type="dxa" w:w="720"/>
          </w:tcPr>
          <w:p>
            <w:r>
              <w:t>2.04</w:t>
            </w:r>
          </w:p>
        </w:tc>
        <w:tc>
          <w:tcPr>
            <w:tcW w:type="dxa" w:w="720"/>
          </w:tcPr>
          <w:p>
            <w:r>
              <w:t>11.57</w:t>
            </w:r>
          </w:p>
        </w:tc>
        <w:tc>
          <w:tcPr>
            <w:tcW w:type="dxa" w:w="720"/>
          </w:tcPr>
          <w:p>
            <w:r>
              <w:t>16.84</w:t>
            </w:r>
          </w:p>
        </w:tc>
      </w:tr>
      <w:tr>
        <w:tc>
          <w:tcPr>
            <w:tcW w:type="dxa" w:w="720"/>
          </w:tcPr>
          <w:p>
            <w:r>
              <w:t>1030.00 cfs</w:t>
            </w:r>
          </w:p>
        </w:tc>
        <w:tc>
          <w:tcPr>
            <w:tcW w:type="dxa" w:w="720"/>
          </w:tcPr>
          <w:p>
            <w:r>
              <w:t>302.74 cfs</w:t>
            </w:r>
          </w:p>
        </w:tc>
        <w:tc>
          <w:tcPr>
            <w:tcW w:type="dxa" w:w="720"/>
          </w:tcPr>
          <w:p>
            <w:r>
              <w:t>100.33</w:t>
            </w:r>
          </w:p>
        </w:tc>
        <w:tc>
          <w:tcPr>
            <w:tcW w:type="dxa" w:w="720"/>
          </w:tcPr>
          <w:p>
            <w:r>
              <w:t>7.40</w:t>
            </w:r>
          </w:p>
        </w:tc>
        <w:tc>
          <w:tcPr>
            <w:tcW w:type="dxa" w:w="720"/>
          </w:tcPr>
          <w:p>
            <w:r>
              <w:t>7.359</w:t>
            </w:r>
          </w:p>
        </w:tc>
        <w:tc>
          <w:tcPr>
            <w:tcW w:type="dxa" w:w="720"/>
          </w:tcPr>
          <w:p>
            <w:r>
              <w:t>7-M2c</w:t>
            </w:r>
          </w:p>
        </w:tc>
        <w:tc>
          <w:tcPr>
            <w:tcW w:type="dxa" w:w="720"/>
          </w:tcPr>
          <w:p>
            <w:r>
              <w:t>5.08</w:t>
            </w:r>
          </w:p>
        </w:tc>
        <w:tc>
          <w:tcPr>
            <w:tcW w:type="dxa" w:w="720"/>
          </w:tcPr>
          <w:p>
            <w:r>
              <w:t>3.54</w:t>
            </w:r>
          </w:p>
        </w:tc>
        <w:tc>
          <w:tcPr>
            <w:tcW w:type="dxa" w:w="720"/>
          </w:tcPr>
          <w:p>
            <w:r>
              <w:t>3.54</w:t>
            </w:r>
          </w:p>
        </w:tc>
        <w:tc>
          <w:tcPr>
            <w:tcW w:type="dxa" w:w="720"/>
          </w:tcPr>
          <w:p>
            <w:r>
              <w:t>2.08</w:t>
            </w:r>
          </w:p>
        </w:tc>
        <w:tc>
          <w:tcPr>
            <w:tcW w:type="dxa" w:w="720"/>
          </w:tcPr>
          <w:p>
            <w:r>
              <w:t>11.59</w:t>
            </w:r>
          </w:p>
        </w:tc>
        <w:tc>
          <w:tcPr>
            <w:tcW w:type="dxa" w:w="720"/>
          </w:tcPr>
          <w:p>
            <w:r>
              <w:t>17.00</w:t>
            </w:r>
          </w:p>
        </w:tc>
      </w:tr>
      <w:tr>
        <w:tc>
          <w:tcPr>
            <w:tcW w:type="dxa" w:w="720"/>
          </w:tcPr>
          <w:p>
            <w:r>
              <w:t>1112.60 cfs</w:t>
            </w:r>
          </w:p>
        </w:tc>
        <w:tc>
          <w:tcPr>
            <w:tcW w:type="dxa" w:w="720"/>
          </w:tcPr>
          <w:p>
            <w:r>
              <w:t>305.53 cfs</w:t>
            </w:r>
          </w:p>
        </w:tc>
        <w:tc>
          <w:tcPr>
            <w:tcW w:type="dxa" w:w="720"/>
          </w:tcPr>
          <w:p>
            <w:r>
              <w:t>100.41</w:t>
            </w:r>
          </w:p>
        </w:tc>
        <w:tc>
          <w:tcPr>
            <w:tcW w:type="dxa" w:w="720"/>
          </w:tcPr>
          <w:p>
            <w:r>
              <w:t>7.48</w:t>
            </w:r>
          </w:p>
        </w:tc>
        <w:tc>
          <w:tcPr>
            <w:tcW w:type="dxa" w:w="720"/>
          </w:tcPr>
          <w:p>
            <w:r>
              <w:t>7.422</w:t>
            </w:r>
          </w:p>
        </w:tc>
        <w:tc>
          <w:tcPr>
            <w:tcW w:type="dxa" w:w="720"/>
          </w:tcPr>
          <w:p>
            <w:r>
              <w:t>7-M2c</w:t>
            </w:r>
          </w:p>
        </w:tc>
        <w:tc>
          <w:tcPr>
            <w:tcW w:type="dxa" w:w="720"/>
          </w:tcPr>
          <w:p>
            <w:r>
              <w:t>5.08</w:t>
            </w:r>
          </w:p>
        </w:tc>
        <w:tc>
          <w:tcPr>
            <w:tcW w:type="dxa" w:w="720"/>
          </w:tcPr>
          <w:p>
            <w:r>
              <w:t>3.56</w:t>
            </w:r>
          </w:p>
        </w:tc>
        <w:tc>
          <w:tcPr>
            <w:tcW w:type="dxa" w:w="720"/>
          </w:tcPr>
          <w:p>
            <w:r>
              <w:t>3.56</w:t>
            </w:r>
          </w:p>
        </w:tc>
        <w:tc>
          <w:tcPr>
            <w:tcW w:type="dxa" w:w="720"/>
          </w:tcPr>
          <w:p>
            <w:r>
              <w:t>2.17</w:t>
            </w:r>
          </w:p>
        </w:tc>
        <w:tc>
          <w:tcPr>
            <w:tcW w:type="dxa" w:w="720"/>
          </w:tcPr>
          <w:p>
            <w:r>
              <w:t>11.64</w:t>
            </w:r>
          </w:p>
        </w:tc>
        <w:tc>
          <w:tcPr>
            <w:tcW w:type="dxa" w:w="720"/>
          </w:tcPr>
          <w:p>
            <w:r>
              <w:t>17.45</w:t>
            </w:r>
          </w:p>
        </w:tc>
      </w:tr>
      <w:tr>
        <w:tc>
          <w:tcPr>
            <w:tcW w:type="dxa" w:w="720"/>
          </w:tcPr>
          <w:p>
            <w:r>
              <w:t>1168.40 cfs</w:t>
            </w:r>
          </w:p>
        </w:tc>
        <w:tc>
          <w:tcPr>
            <w:tcW w:type="dxa" w:w="720"/>
          </w:tcPr>
          <w:p>
            <w:r>
              <w:t>307.39 cfs</w:t>
            </w:r>
          </w:p>
        </w:tc>
        <w:tc>
          <w:tcPr>
            <w:tcW w:type="dxa" w:w="720"/>
          </w:tcPr>
          <w:p>
            <w:r>
              <w:t>100.46</w:t>
            </w:r>
          </w:p>
        </w:tc>
        <w:tc>
          <w:tcPr>
            <w:tcW w:type="dxa" w:w="720"/>
          </w:tcPr>
          <w:p>
            <w:r>
              <w:t>7.53</w:t>
            </w:r>
          </w:p>
        </w:tc>
        <w:tc>
          <w:tcPr>
            <w:tcW w:type="dxa" w:w="720"/>
          </w:tcPr>
          <w:p>
            <w:r>
              <w:t>7.464</w:t>
            </w:r>
          </w:p>
        </w:tc>
        <w:tc>
          <w:tcPr>
            <w:tcW w:type="dxa" w:w="720"/>
          </w:tcPr>
          <w:p>
            <w:r>
              <w:t>7-M2c</w:t>
            </w:r>
          </w:p>
        </w:tc>
        <w:tc>
          <w:tcPr>
            <w:tcW w:type="dxa" w:w="720"/>
          </w:tcPr>
          <w:p>
            <w:r>
              <w:t>5.08</w:t>
            </w:r>
          </w:p>
        </w:tc>
        <w:tc>
          <w:tcPr>
            <w:tcW w:type="dxa" w:w="720"/>
          </w:tcPr>
          <w:p>
            <w:r>
              <w:t>3.57</w:t>
            </w:r>
          </w:p>
        </w:tc>
        <w:tc>
          <w:tcPr>
            <w:tcW w:type="dxa" w:w="720"/>
          </w:tcPr>
          <w:p>
            <w:r>
              <w:t>3.57</w:t>
            </w:r>
          </w:p>
        </w:tc>
        <w:tc>
          <w:tcPr>
            <w:tcW w:type="dxa" w:w="720"/>
          </w:tcPr>
          <w:p>
            <w:r>
              <w:t>2.23</w:t>
            </w:r>
          </w:p>
        </w:tc>
        <w:tc>
          <w:tcPr>
            <w:tcW w:type="dxa" w:w="720"/>
          </w:tcPr>
          <w:p>
            <w:r>
              <w:t>11.67</w:t>
            </w:r>
          </w:p>
        </w:tc>
        <w:tc>
          <w:tcPr>
            <w:tcW w:type="dxa" w:w="720"/>
          </w:tcPr>
          <w:p>
            <w:r>
              <w:t>17.74</w:t>
            </w:r>
          </w:p>
        </w:tc>
      </w:tr>
      <w:tr>
        <w:tc>
          <w:tcPr>
            <w:tcW w:type="dxa" w:w="720"/>
          </w:tcPr>
          <w:p>
            <w:r>
              <w:t>1224.20 cfs</w:t>
            </w:r>
          </w:p>
        </w:tc>
        <w:tc>
          <w:tcPr>
            <w:tcW w:type="dxa" w:w="720"/>
          </w:tcPr>
          <w:p>
            <w:r>
              <w:t>309.20 cfs</w:t>
            </w:r>
          </w:p>
        </w:tc>
        <w:tc>
          <w:tcPr>
            <w:tcW w:type="dxa" w:w="720"/>
          </w:tcPr>
          <w:p>
            <w:r>
              <w:t>100.51</w:t>
            </w:r>
          </w:p>
        </w:tc>
        <w:tc>
          <w:tcPr>
            <w:tcW w:type="dxa" w:w="720"/>
          </w:tcPr>
          <w:p>
            <w:r>
              <w:t>7.58</w:t>
            </w:r>
          </w:p>
        </w:tc>
        <w:tc>
          <w:tcPr>
            <w:tcW w:type="dxa" w:w="720"/>
          </w:tcPr>
          <w:p>
            <w:r>
              <w:t>7.506</w:t>
            </w:r>
          </w:p>
        </w:tc>
        <w:tc>
          <w:tcPr>
            <w:tcW w:type="dxa" w:w="720"/>
          </w:tcPr>
          <w:p>
            <w:r>
              <w:t>7-M2c</w:t>
            </w:r>
          </w:p>
        </w:tc>
        <w:tc>
          <w:tcPr>
            <w:tcW w:type="dxa" w:w="720"/>
          </w:tcPr>
          <w:p>
            <w:r>
              <w:t>5.08</w:t>
            </w:r>
          </w:p>
        </w:tc>
        <w:tc>
          <w:tcPr>
            <w:tcW w:type="dxa" w:w="720"/>
          </w:tcPr>
          <w:p>
            <w:r>
              <w:t>3.59</w:t>
            </w:r>
          </w:p>
        </w:tc>
        <w:tc>
          <w:tcPr>
            <w:tcW w:type="dxa" w:w="720"/>
          </w:tcPr>
          <w:p>
            <w:r>
              <w:t>3.59</w:t>
            </w:r>
          </w:p>
        </w:tc>
        <w:tc>
          <w:tcPr>
            <w:tcW w:type="dxa" w:w="720"/>
          </w:tcPr>
          <w:p>
            <w:r>
              <w:t>2.30</w:t>
            </w:r>
          </w:p>
        </w:tc>
        <w:tc>
          <w:tcPr>
            <w:tcW w:type="dxa" w:w="720"/>
          </w:tcPr>
          <w:p>
            <w:r>
              <w:t>11.71</w:t>
            </w:r>
          </w:p>
        </w:tc>
        <w:tc>
          <w:tcPr>
            <w:tcW w:type="dxa" w:w="720"/>
          </w:tcPr>
          <w:p>
            <w:r>
              <w:t>18.02</w:t>
            </w:r>
          </w:p>
        </w:tc>
      </w:tr>
      <w:tr>
        <w:tc>
          <w:tcPr>
            <w:tcW w:type="dxa" w:w="720"/>
          </w:tcPr>
          <w:p>
            <w:r>
              <w:t>1280.00 cfs</w:t>
            </w:r>
          </w:p>
        </w:tc>
        <w:tc>
          <w:tcPr>
            <w:tcW w:type="dxa" w:w="720"/>
          </w:tcPr>
          <w:p>
            <w:r>
              <w:t>310.98 cfs</w:t>
            </w:r>
          </w:p>
        </w:tc>
        <w:tc>
          <w:tcPr>
            <w:tcW w:type="dxa" w:w="720"/>
          </w:tcPr>
          <w:p>
            <w:r>
              <w:t>100.57</w:t>
            </w:r>
          </w:p>
        </w:tc>
        <w:tc>
          <w:tcPr>
            <w:tcW w:type="dxa" w:w="720"/>
          </w:tcPr>
          <w:p>
            <w:r>
              <w:t>7.64</w:t>
            </w:r>
          </w:p>
        </w:tc>
        <w:tc>
          <w:tcPr>
            <w:tcW w:type="dxa" w:w="720"/>
          </w:tcPr>
          <w:p>
            <w:r>
              <w:t>7.547</w:t>
            </w:r>
          </w:p>
        </w:tc>
        <w:tc>
          <w:tcPr>
            <w:tcW w:type="dxa" w:w="720"/>
          </w:tcPr>
          <w:p>
            <w:r>
              <w:t>7-M2c</w:t>
            </w:r>
          </w:p>
        </w:tc>
        <w:tc>
          <w:tcPr>
            <w:tcW w:type="dxa" w:w="720"/>
          </w:tcPr>
          <w:p>
            <w:r>
              <w:t>5.08</w:t>
            </w:r>
          </w:p>
        </w:tc>
        <w:tc>
          <w:tcPr>
            <w:tcW w:type="dxa" w:w="720"/>
          </w:tcPr>
          <w:p>
            <w:r>
              <w:t>3.60</w:t>
            </w:r>
          </w:p>
        </w:tc>
        <w:tc>
          <w:tcPr>
            <w:tcW w:type="dxa" w:w="720"/>
          </w:tcPr>
          <w:p>
            <w:r>
              <w:t>3.60</w:t>
            </w:r>
          </w:p>
        </w:tc>
        <w:tc>
          <w:tcPr>
            <w:tcW w:type="dxa" w:w="720"/>
          </w:tcPr>
          <w:p>
            <w:r>
              <w:t>2.36</w:t>
            </w:r>
          </w:p>
        </w:tc>
        <w:tc>
          <w:tcPr>
            <w:tcW w:type="dxa" w:w="720"/>
          </w:tcPr>
          <w:p>
            <w:r>
              <w:t>11.74</w:t>
            </w:r>
          </w:p>
        </w:tc>
        <w:tc>
          <w:tcPr>
            <w:tcW w:type="dxa" w:w="720"/>
          </w:tcPr>
          <w:p>
            <w:r>
              <w:t>18.29</w:t>
            </w:r>
          </w:p>
        </w:tc>
      </w:tr>
    </w:tbl>
    <w:p>
      <w:pPr>
        <w:pStyle w:val="Heading2"/>
      </w:pPr>
      <w:r>
        <w:t>Culvert Barrel Data</w:t>
      </w:r>
    </w:p>
    <w:p>
      <w:r>
        <w:t>Culvert Barrel Type Straight Culvert</w:t>
      </w:r>
    </w:p>
    <w:p>
      <w:r>
        <w:t>Inlet Elevation (invert): 92.93 ft,</w:t>
      </w:r>
    </w:p>
    <w:p>
      <w:r>
        <w:t xml:space="preserve">    Outlet Elevation (invert): 92.73 ft</w:t>
      </w:r>
    </w:p>
    <w:p>
      <w:r>
        <w:t>Culvert Length: 39.58 ft,</w:t>
      </w:r>
    </w:p>
    <w:p>
      <w:r>
        <w:t xml:space="preserve">    Culvert Slope: 0.0051</w:t>
      </w:r>
    </w:p>
    <w:p>
      <w:pPr>
        <w:pStyle w:val="Heading3"/>
      </w:pPr>
      <w:r>
        <w:t>Culvert Performance Curve Plot: Existing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3"/>
      </w:pPr>
      <w:r>
        <w:t>Water Surface Profile Plot for Culvert: Existing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.bmp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Tailwater Data for Crossing: TH-SF2-Culvert_Exist</w:t>
      </w:r>
    </w:p>
    <w:p>
      <w:pPr>
        <w:pStyle w:val="Heading3"/>
      </w:pPr>
      <w:r>
        <w:t>Table 2 - Downstream Channel Rating Curve (Crossing: TH-SF2-Culvert_Exist)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Flow (cfs)</w:t>
            </w:r>
          </w:p>
        </w:tc>
        <w:tc>
          <w:tcPr>
            <w:tcW w:type="dxa" w:w="1440"/>
          </w:tcPr>
          <w:p>
            <w:r>
              <w:t>Water Surface Elev (ft)</w:t>
            </w:r>
          </w:p>
        </w:tc>
        <w:tc>
          <w:tcPr>
            <w:tcW w:type="dxa" w:w="1440"/>
          </w:tcPr>
          <w:p>
            <w:r>
              <w:t>Velocity (ft/s)</w:t>
            </w:r>
          </w:p>
        </w:tc>
        <w:tc>
          <w:tcPr>
            <w:tcW w:type="dxa" w:w="1440"/>
          </w:tcPr>
          <w:p>
            <w:r>
              <w:t>Depth (ft)</w:t>
            </w:r>
          </w:p>
        </w:tc>
        <w:tc>
          <w:tcPr>
            <w:tcW w:type="dxa" w:w="1440"/>
          </w:tcPr>
          <w:p>
            <w:r>
              <w:t>Shear (psf)</w:t>
            </w:r>
          </w:p>
        </w:tc>
        <w:tc>
          <w:tcPr>
            <w:tcW w:type="dxa" w:w="1440"/>
          </w:tcPr>
          <w:p>
            <w:r>
              <w:t>Froude Number</w:t>
            </w:r>
          </w:p>
        </w:tc>
      </w:tr>
      <w:tr>
        <w:tc>
          <w:tcPr>
            <w:tcW w:type="dxa" w:w="1440"/>
          </w:tcPr>
          <w:p>
            <w:r>
              <w:t>722.00</w:t>
            </w:r>
          </w:p>
        </w:tc>
        <w:tc>
          <w:tcPr>
            <w:tcW w:type="dxa" w:w="1440"/>
          </w:tcPr>
          <w:p>
            <w:r>
              <w:t>93.69</w:t>
            </w:r>
          </w:p>
        </w:tc>
        <w:tc>
          <w:tcPr>
            <w:tcW w:type="dxa" w:w="1440"/>
          </w:tcPr>
          <w:p>
            <w:r>
              <w:t>1.69</w:t>
            </w:r>
          </w:p>
        </w:tc>
        <w:tc>
          <w:tcPr>
            <w:tcW w:type="dxa" w:w="1440"/>
          </w:tcPr>
          <w:p>
            <w:r>
              <w:t>15.06</w:t>
            </w:r>
          </w:p>
        </w:tc>
        <w:tc>
          <w:tcPr>
            <w:tcW w:type="dxa" w:w="1440"/>
          </w:tcPr>
          <w:p>
            <w:r>
              <w:t>1.45</w:t>
            </w:r>
          </w:p>
        </w:tc>
        <w:tc>
          <w:tcPr>
            <w:tcW w:type="dxa" w:w="1440"/>
          </w:tcPr>
          <w:p>
            <w:r>
              <w:t>2.16</w:t>
            </w:r>
          </w:p>
        </w:tc>
      </w:tr>
      <w:tr>
        <w:tc>
          <w:tcPr>
            <w:tcW w:type="dxa" w:w="1440"/>
          </w:tcPr>
          <w:p>
            <w:r>
              <w:t>777.80</w:t>
            </w:r>
          </w:p>
        </w:tc>
        <w:tc>
          <w:tcPr>
            <w:tcW w:type="dxa" w:w="1440"/>
          </w:tcPr>
          <w:p>
            <w:r>
              <w:t>93.76</w:t>
            </w:r>
          </w:p>
        </w:tc>
        <w:tc>
          <w:tcPr>
            <w:tcW w:type="dxa" w:w="1440"/>
          </w:tcPr>
          <w:p>
            <w:r>
              <w:t>1.76</w:t>
            </w:r>
          </w:p>
        </w:tc>
        <w:tc>
          <w:tcPr>
            <w:tcW w:type="dxa" w:w="1440"/>
          </w:tcPr>
          <w:p>
            <w:r>
              <w:t>15.45</w:t>
            </w:r>
          </w:p>
        </w:tc>
        <w:tc>
          <w:tcPr>
            <w:tcW w:type="dxa" w:w="1440"/>
          </w:tcPr>
          <w:p>
            <w:r>
              <w:t>1.52</w:t>
            </w:r>
          </w:p>
        </w:tc>
        <w:tc>
          <w:tcPr>
            <w:tcW w:type="dxa" w:w="1440"/>
          </w:tcPr>
          <w:p>
            <w:r>
              <w:t>2.17</w:t>
            </w:r>
          </w:p>
        </w:tc>
      </w:tr>
      <w:tr>
        <w:tc>
          <w:tcPr>
            <w:tcW w:type="dxa" w:w="1440"/>
          </w:tcPr>
          <w:p>
            <w:r>
              <w:t>833.60</w:t>
            </w:r>
          </w:p>
        </w:tc>
        <w:tc>
          <w:tcPr>
            <w:tcW w:type="dxa" w:w="1440"/>
          </w:tcPr>
          <w:p>
            <w:r>
              <w:t>93.84</w:t>
            </w:r>
          </w:p>
        </w:tc>
        <w:tc>
          <w:tcPr>
            <w:tcW w:type="dxa" w:w="1440"/>
          </w:tcPr>
          <w:p>
            <w:r>
              <w:t>1.84</w:t>
            </w:r>
          </w:p>
        </w:tc>
        <w:tc>
          <w:tcPr>
            <w:tcW w:type="dxa" w:w="1440"/>
          </w:tcPr>
          <w:p>
            <w:r>
              <w:t>15.83</w:t>
            </w:r>
          </w:p>
        </w:tc>
        <w:tc>
          <w:tcPr>
            <w:tcW w:type="dxa" w:w="1440"/>
          </w:tcPr>
          <w:p>
            <w:r>
              <w:t>1.58</w:t>
            </w:r>
          </w:p>
        </w:tc>
        <w:tc>
          <w:tcPr>
            <w:tcW w:type="dxa" w:w="1440"/>
          </w:tcPr>
          <w:p>
            <w:r>
              <w:t>2.19</w:t>
            </w:r>
          </w:p>
        </w:tc>
      </w:tr>
      <w:tr>
        <w:tc>
          <w:tcPr>
            <w:tcW w:type="dxa" w:w="1440"/>
          </w:tcPr>
          <w:p>
            <w:r>
              <w:t>889.40</w:t>
            </w:r>
          </w:p>
        </w:tc>
        <w:tc>
          <w:tcPr>
            <w:tcW w:type="dxa" w:w="1440"/>
          </w:tcPr>
          <w:p>
            <w:r>
              <w:t>93.91</w:t>
            </w:r>
          </w:p>
        </w:tc>
        <w:tc>
          <w:tcPr>
            <w:tcW w:type="dxa" w:w="1440"/>
          </w:tcPr>
          <w:p>
            <w:r>
              <w:t>1.91</w:t>
            </w:r>
          </w:p>
        </w:tc>
        <w:tc>
          <w:tcPr>
            <w:tcW w:type="dxa" w:w="1440"/>
          </w:tcPr>
          <w:p>
            <w:r>
              <w:t>16.18</w:t>
            </w:r>
          </w:p>
        </w:tc>
        <w:tc>
          <w:tcPr>
            <w:tcW w:type="dxa" w:w="1440"/>
          </w:tcPr>
          <w:p>
            <w:r>
              <w:t>1.64</w:t>
            </w:r>
          </w:p>
        </w:tc>
        <w:tc>
          <w:tcPr>
            <w:tcW w:type="dxa" w:w="1440"/>
          </w:tcPr>
          <w:p>
            <w:r>
              <w:t>2.20</w:t>
            </w:r>
          </w:p>
        </w:tc>
      </w:tr>
      <w:tr>
        <w:tc>
          <w:tcPr>
            <w:tcW w:type="dxa" w:w="1440"/>
          </w:tcPr>
          <w:p>
            <w:r>
              <w:t>945.20</w:t>
            </w:r>
          </w:p>
        </w:tc>
        <w:tc>
          <w:tcPr>
            <w:tcW w:type="dxa" w:w="1440"/>
          </w:tcPr>
          <w:p>
            <w:r>
              <w:t>93.98</w:t>
            </w:r>
          </w:p>
        </w:tc>
        <w:tc>
          <w:tcPr>
            <w:tcW w:type="dxa" w:w="1440"/>
          </w:tcPr>
          <w:p>
            <w:r>
              <w:t>1.98</w:t>
            </w:r>
          </w:p>
        </w:tc>
        <w:tc>
          <w:tcPr>
            <w:tcW w:type="dxa" w:w="1440"/>
          </w:tcPr>
          <w:p>
            <w:r>
              <w:t>16.52</w:t>
            </w:r>
          </w:p>
        </w:tc>
        <w:tc>
          <w:tcPr>
            <w:tcW w:type="dxa" w:w="1440"/>
          </w:tcPr>
          <w:p>
            <w:r>
              <w:t>1.70</w:t>
            </w:r>
          </w:p>
        </w:tc>
        <w:tc>
          <w:tcPr>
            <w:tcW w:type="dxa" w:w="1440"/>
          </w:tcPr>
          <w:p>
            <w:r>
              <w:t>2.21</w:t>
            </w:r>
          </w:p>
        </w:tc>
      </w:tr>
      <w:tr>
        <w:tc>
          <w:tcPr>
            <w:tcW w:type="dxa" w:w="1440"/>
          </w:tcPr>
          <w:p>
            <w:r>
              <w:t>1001.00</w:t>
            </w:r>
          </w:p>
        </w:tc>
        <w:tc>
          <w:tcPr>
            <w:tcW w:type="dxa" w:w="1440"/>
          </w:tcPr>
          <w:p>
            <w:r>
              <w:t>94.04</w:t>
            </w:r>
          </w:p>
        </w:tc>
        <w:tc>
          <w:tcPr>
            <w:tcW w:type="dxa" w:w="1440"/>
          </w:tcPr>
          <w:p>
            <w:r>
              <w:t>2.04</w:t>
            </w:r>
          </w:p>
        </w:tc>
        <w:tc>
          <w:tcPr>
            <w:tcW w:type="dxa" w:w="1440"/>
          </w:tcPr>
          <w:p>
            <w:r>
              <w:t>16.84</w:t>
            </w:r>
          </w:p>
        </w:tc>
        <w:tc>
          <w:tcPr>
            <w:tcW w:type="dxa" w:w="1440"/>
          </w:tcPr>
          <w:p>
            <w:r>
              <w:t>1.76</w:t>
            </w:r>
          </w:p>
        </w:tc>
        <w:tc>
          <w:tcPr>
            <w:tcW w:type="dxa" w:w="1440"/>
          </w:tcPr>
          <w:p>
            <w:r>
              <w:t>2.22</w:t>
            </w:r>
          </w:p>
        </w:tc>
      </w:tr>
      <w:tr>
        <w:tc>
          <w:tcPr>
            <w:tcW w:type="dxa" w:w="1440"/>
          </w:tcPr>
          <w:p>
            <w:r>
              <w:t>1030.00</w:t>
            </w:r>
          </w:p>
        </w:tc>
        <w:tc>
          <w:tcPr>
            <w:tcW w:type="dxa" w:w="1440"/>
          </w:tcPr>
          <w:p>
            <w:r>
              <w:t>94.08</w:t>
            </w:r>
          </w:p>
        </w:tc>
        <w:tc>
          <w:tcPr>
            <w:tcW w:type="dxa" w:w="1440"/>
          </w:tcPr>
          <w:p>
            <w:r>
              <w:t>2.08</w:t>
            </w:r>
          </w:p>
        </w:tc>
        <w:tc>
          <w:tcPr>
            <w:tcW w:type="dxa" w:w="1440"/>
          </w:tcPr>
          <w:p>
            <w:r>
              <w:t>17.00</w:t>
            </w:r>
          </w:p>
        </w:tc>
        <w:tc>
          <w:tcPr>
            <w:tcW w:type="dxa" w:w="1440"/>
          </w:tcPr>
          <w:p>
            <w:r>
              <w:t>1.79</w:t>
            </w:r>
          </w:p>
        </w:tc>
        <w:tc>
          <w:tcPr>
            <w:tcW w:type="dxa" w:w="1440"/>
          </w:tcPr>
          <w:p>
            <w:r>
              <w:t>2.22</w:t>
            </w:r>
          </w:p>
        </w:tc>
      </w:tr>
      <w:tr>
        <w:tc>
          <w:tcPr>
            <w:tcW w:type="dxa" w:w="1440"/>
          </w:tcPr>
          <w:p>
            <w:r>
              <w:t>1112.60</w:t>
            </w:r>
          </w:p>
        </w:tc>
        <w:tc>
          <w:tcPr>
            <w:tcW w:type="dxa" w:w="1440"/>
          </w:tcPr>
          <w:p>
            <w:r>
              <w:t>94.17</w:t>
            </w:r>
          </w:p>
        </w:tc>
        <w:tc>
          <w:tcPr>
            <w:tcW w:type="dxa" w:w="1440"/>
          </w:tcPr>
          <w:p>
            <w:r>
              <w:t>2.17</w:t>
            </w:r>
          </w:p>
        </w:tc>
        <w:tc>
          <w:tcPr>
            <w:tcW w:type="dxa" w:w="1440"/>
          </w:tcPr>
          <w:p>
            <w:r>
              <w:t>17.45</w:t>
            </w:r>
          </w:p>
        </w:tc>
        <w:tc>
          <w:tcPr>
            <w:tcW w:type="dxa" w:w="1440"/>
          </w:tcPr>
          <w:p>
            <w:r>
              <w:t>1.87</w:t>
            </w:r>
          </w:p>
        </w:tc>
        <w:tc>
          <w:tcPr>
            <w:tcW w:type="dxa" w:w="1440"/>
          </w:tcPr>
          <w:p>
            <w:r>
              <w:t>2.24</w:t>
            </w:r>
          </w:p>
        </w:tc>
      </w:tr>
      <w:tr>
        <w:tc>
          <w:tcPr>
            <w:tcW w:type="dxa" w:w="1440"/>
          </w:tcPr>
          <w:p>
            <w:r>
              <w:t>1168.40</w:t>
            </w:r>
          </w:p>
        </w:tc>
        <w:tc>
          <w:tcPr>
            <w:tcW w:type="dxa" w:w="1440"/>
          </w:tcPr>
          <w:p>
            <w:r>
              <w:t>94.23</w:t>
            </w:r>
          </w:p>
        </w:tc>
        <w:tc>
          <w:tcPr>
            <w:tcW w:type="dxa" w:w="1440"/>
          </w:tcPr>
          <w:p>
            <w:r>
              <w:t>2.23</w:t>
            </w:r>
          </w:p>
        </w:tc>
        <w:tc>
          <w:tcPr>
            <w:tcW w:type="dxa" w:w="1440"/>
          </w:tcPr>
          <w:p>
            <w:r>
              <w:t>17.74</w:t>
            </w:r>
          </w:p>
        </w:tc>
        <w:tc>
          <w:tcPr>
            <w:tcW w:type="dxa" w:w="1440"/>
          </w:tcPr>
          <w:p>
            <w:r>
              <w:t>1.92</w:t>
            </w:r>
          </w:p>
        </w:tc>
        <w:tc>
          <w:tcPr>
            <w:tcW w:type="dxa" w:w="1440"/>
          </w:tcPr>
          <w:p>
            <w:r>
              <w:t>2.24</w:t>
            </w:r>
          </w:p>
        </w:tc>
      </w:tr>
      <w:tr>
        <w:tc>
          <w:tcPr>
            <w:tcW w:type="dxa" w:w="1440"/>
          </w:tcPr>
          <w:p>
            <w:r>
              <w:t>1224.20</w:t>
            </w:r>
          </w:p>
        </w:tc>
        <w:tc>
          <w:tcPr>
            <w:tcW w:type="dxa" w:w="1440"/>
          </w:tcPr>
          <w:p>
            <w:r>
              <w:t>94.30</w:t>
            </w:r>
          </w:p>
        </w:tc>
        <w:tc>
          <w:tcPr>
            <w:tcW w:type="dxa" w:w="1440"/>
          </w:tcPr>
          <w:p>
            <w:r>
              <w:t>2.30</w:t>
            </w:r>
          </w:p>
        </w:tc>
        <w:tc>
          <w:tcPr>
            <w:tcW w:type="dxa" w:w="1440"/>
          </w:tcPr>
          <w:p>
            <w:r>
              <w:t>18.02</w:t>
            </w:r>
          </w:p>
        </w:tc>
        <w:tc>
          <w:tcPr>
            <w:tcW w:type="dxa" w:w="1440"/>
          </w:tcPr>
          <w:p>
            <w:r>
              <w:t>1.98</w:t>
            </w:r>
          </w:p>
        </w:tc>
        <w:tc>
          <w:tcPr>
            <w:tcW w:type="dxa" w:w="1440"/>
          </w:tcPr>
          <w:p>
            <w:r>
              <w:t>2.25</w:t>
            </w:r>
          </w:p>
        </w:tc>
      </w:tr>
      <w:tr>
        <w:tc>
          <w:tcPr>
            <w:tcW w:type="dxa" w:w="1440"/>
          </w:tcPr>
          <w:p>
            <w:r>
              <w:t>1280.00</w:t>
            </w:r>
          </w:p>
        </w:tc>
        <w:tc>
          <w:tcPr>
            <w:tcW w:type="dxa" w:w="1440"/>
          </w:tcPr>
          <w:p>
            <w:r>
              <w:t>94.36</w:t>
            </w:r>
          </w:p>
        </w:tc>
        <w:tc>
          <w:tcPr>
            <w:tcW w:type="dxa" w:w="1440"/>
          </w:tcPr>
          <w:p>
            <w:r>
              <w:t>2.36</w:t>
            </w:r>
          </w:p>
        </w:tc>
        <w:tc>
          <w:tcPr>
            <w:tcW w:type="dxa" w:w="1440"/>
          </w:tcPr>
          <w:p>
            <w:r>
              <w:t>18.29</w:t>
            </w:r>
          </w:p>
        </w:tc>
        <w:tc>
          <w:tcPr>
            <w:tcW w:type="dxa" w:w="1440"/>
          </w:tcPr>
          <w:p>
            <w:r>
              <w:t>2.03</w:t>
            </w:r>
          </w:p>
        </w:tc>
        <w:tc>
          <w:tcPr>
            <w:tcW w:type="dxa" w:w="1440"/>
          </w:tcPr>
          <w:p>
            <w:r>
              <w:t>2.26</w:t>
            </w:r>
          </w:p>
        </w:tc>
      </w:tr>
    </w:tbl>
    <w:p>
      <w:pPr>
        <w:pStyle w:val="Heading2"/>
      </w:pPr>
      <w:r>
        <w:t>Tailwater Channel Data - TH-SF2-Culvert_Exist</w:t>
      </w:r>
    </w:p>
    <w:p>
      <w:r>
        <w:t>Tailwater Channel Option: Trapezoidal Channel</w:t>
      </w:r>
    </w:p>
    <w:p>
      <w:r>
        <w:t>Bottom Width: 25.00 ft</w:t>
      </w:r>
    </w:p>
    <w:p>
      <w:r>
        <w:t>Side Slope (H:V): 2.00 (_:1)</w:t>
      </w:r>
    </w:p>
    <w:p>
      <w:r>
        <w:t>Channel Slope: 0.0138</w:t>
      </w:r>
    </w:p>
    <w:p>
      <w:r>
        <w:t>Channel Manning's n: 0.0150</w:t>
      </w:r>
    </w:p>
    <w:p>
      <w:r>
        <w:t>Channel Invert Elevation: 92.00 ft</w:t>
      </w:r>
    </w:p>
    <w:p>
      <w:pPr>
        <w:pStyle w:val="Heading2"/>
      </w:pPr>
      <w:r>
        <w:t>Roadway Data for Crossing: TH-SF2-Culvert_Exist</w:t>
      </w:r>
    </w:p>
    <w:p>
      <w:r>
        <w:t>Roadway Profile Shape: Constant Roadway Elevation</w:t>
      </w:r>
    </w:p>
    <w:p>
      <w:r>
        <w:t>Crest Length: 200.00 ft</w:t>
      </w:r>
    </w:p>
    <w:p>
      <w:r>
        <w:t>Crest Elevation: 99.20 ft</w:t>
      </w:r>
    </w:p>
    <w:p>
      <w:r>
        <w:t>Roadway Surface: Paved</w:t>
      </w:r>
    </w:p>
    <w:p>
      <w:r>
        <w:t>Roadway Top Width: 14.00 ft</w:t>
      </w:r>
    </w:p>
    <w:p>
      <w:pPr>
        <w:pStyle w:val="Heading2"/>
      </w:pPr>
      <w:r>
        <w:t>Crossing Discharge Data</w:t>
      </w:r>
    </w:p>
    <w:p>
      <w:r>
        <w:t>Discharge Selection Method: Specify Minimum, Design, and Maximum Flow</w:t>
      </w:r>
    </w:p>
    <w:p>
      <w:r>
        <w:t>Minimum Flow: 722.00 cfs</w:t>
      </w:r>
    </w:p>
    <w:p>
      <w:r>
        <w:t>Design Flow: 1030.00 cfs</w:t>
      </w:r>
    </w:p>
    <w:p>
      <w:r>
        <w:t>Maximum Flow: 1280.00 cfs</w:t>
      </w:r>
    </w:p>
    <w:p>
      <w:pPr>
        <w:pStyle w:val="Heading3"/>
      </w:pPr>
      <w:r>
        <w:t>Table 3 - Summary of Culvert Flows at Crossing: TH-SF2-Culvert_Exist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Headwater Elevation (ft)</w:t>
            </w:r>
          </w:p>
        </w:tc>
        <w:tc>
          <w:tcPr>
            <w:tcW w:type="dxa" w:w="1728"/>
          </w:tcPr>
          <w:p>
            <w:r>
              <w:t>Total Discharge (cfs)</w:t>
            </w:r>
          </w:p>
        </w:tc>
        <w:tc>
          <w:tcPr>
            <w:tcW w:type="dxa" w:w="1728"/>
          </w:tcPr>
          <w:p>
            <w:r>
              <w:t>Existing Discharge (cfs)</w:t>
            </w:r>
          </w:p>
        </w:tc>
        <w:tc>
          <w:tcPr>
            <w:tcW w:type="dxa" w:w="1728"/>
          </w:tcPr>
          <w:p>
            <w:r>
              <w:t>Roadway Discharge (cfs)</w:t>
            </w:r>
          </w:p>
        </w:tc>
        <w:tc>
          <w:tcPr>
            <w:tcW w:type="dxa" w:w="1728"/>
          </w:tcPr>
          <w:p>
            <w:r>
              <w:t>Iterations</w:t>
            </w:r>
          </w:p>
        </w:tc>
      </w:tr>
      <w:tr>
        <w:tc>
          <w:tcPr>
            <w:tcW w:type="dxa" w:w="1728"/>
          </w:tcPr>
          <w:p>
            <w:r>
              <w:t>100.00</w:t>
            </w:r>
          </w:p>
        </w:tc>
        <w:tc>
          <w:tcPr>
            <w:tcW w:type="dxa" w:w="1728"/>
          </w:tcPr>
          <w:p>
            <w:r>
              <w:t>722.00</w:t>
            </w:r>
          </w:p>
        </w:tc>
        <w:tc>
          <w:tcPr>
            <w:tcW w:type="dxa" w:w="1728"/>
          </w:tcPr>
          <w:p>
            <w:r>
              <w:t>289.44</w:t>
            </w:r>
          </w:p>
        </w:tc>
        <w:tc>
          <w:tcPr>
            <w:tcW w:type="dxa" w:w="1728"/>
          </w:tcPr>
          <w:p>
            <w:r>
              <w:t>431.56</w:t>
            </w:r>
          </w:p>
        </w:tc>
        <w:tc>
          <w:tcPr>
            <w:tcW w:type="dxa" w:w="1728"/>
          </w:tcPr>
          <w:p>
            <w:r>
              <w:t>10</w:t>
            </w:r>
          </w:p>
        </w:tc>
      </w:tr>
      <w:tr>
        <w:tc>
          <w:tcPr>
            <w:tcW w:type="dxa" w:w="1728"/>
          </w:tcPr>
          <w:p>
            <w:r>
              <w:t>100.06</w:t>
            </w:r>
          </w:p>
        </w:tc>
        <w:tc>
          <w:tcPr>
            <w:tcW w:type="dxa" w:w="1728"/>
          </w:tcPr>
          <w:p>
            <w:r>
              <w:t>777.80</w:t>
            </w:r>
          </w:p>
        </w:tc>
        <w:tc>
          <w:tcPr>
            <w:tcW w:type="dxa" w:w="1728"/>
          </w:tcPr>
          <w:p>
            <w:r>
              <w:t>292.43</w:t>
            </w:r>
          </w:p>
        </w:tc>
        <w:tc>
          <w:tcPr>
            <w:tcW w:type="dxa" w:w="1728"/>
          </w:tcPr>
          <w:p>
            <w:r>
              <w:t>485.14</w:t>
            </w:r>
          </w:p>
        </w:tc>
        <w:tc>
          <w:tcPr>
            <w:tcW w:type="dxa" w:w="1728"/>
          </w:tcPr>
          <w:p>
            <w:r>
              <w:t>4</w:t>
            </w:r>
          </w:p>
        </w:tc>
      </w:tr>
      <w:tr>
        <w:tc>
          <w:tcPr>
            <w:tcW w:type="dxa" w:w="1728"/>
          </w:tcPr>
          <w:p>
            <w:r>
              <w:t>100.12</w:t>
            </w:r>
          </w:p>
        </w:tc>
        <w:tc>
          <w:tcPr>
            <w:tcW w:type="dxa" w:w="1728"/>
          </w:tcPr>
          <w:p>
            <w:r>
              <w:t>833.60</w:t>
            </w:r>
          </w:p>
        </w:tc>
        <w:tc>
          <w:tcPr>
            <w:tcW w:type="dxa" w:w="1728"/>
          </w:tcPr>
          <w:p>
            <w:r>
              <w:t>295.27</w:t>
            </w:r>
          </w:p>
        </w:tc>
        <w:tc>
          <w:tcPr>
            <w:tcW w:type="dxa" w:w="1728"/>
          </w:tcPr>
          <w:p>
            <w:r>
              <w:t>538.19</w:t>
            </w:r>
          </w:p>
        </w:tc>
        <w:tc>
          <w:tcPr>
            <w:tcW w:type="dxa" w:w="1728"/>
          </w:tcPr>
          <w:p>
            <w:r>
              <w:t>4</w:t>
            </w:r>
          </w:p>
        </w:tc>
      </w:tr>
      <w:tr>
        <w:tc>
          <w:tcPr>
            <w:tcW w:type="dxa" w:w="1728"/>
          </w:tcPr>
          <w:p>
            <w:r>
              <w:t>100.18</w:t>
            </w:r>
          </w:p>
        </w:tc>
        <w:tc>
          <w:tcPr>
            <w:tcW w:type="dxa" w:w="1728"/>
          </w:tcPr>
          <w:p>
            <w:r>
              <w:t>889.40</w:t>
            </w:r>
          </w:p>
        </w:tc>
        <w:tc>
          <w:tcPr>
            <w:tcW w:type="dxa" w:w="1728"/>
          </w:tcPr>
          <w:p>
            <w:r>
              <w:t>297.67</w:t>
            </w:r>
          </w:p>
        </w:tc>
        <w:tc>
          <w:tcPr>
            <w:tcW w:type="dxa" w:w="1728"/>
          </w:tcPr>
          <w:p>
            <w:r>
              <w:t>590.77</w:t>
            </w:r>
          </w:p>
        </w:tc>
        <w:tc>
          <w:tcPr>
            <w:tcW w:type="dxa" w:w="1728"/>
          </w:tcPr>
          <w:p>
            <w:r>
              <w:t>3</w:t>
            </w:r>
          </w:p>
        </w:tc>
      </w:tr>
      <w:tr>
        <w:tc>
          <w:tcPr>
            <w:tcW w:type="dxa" w:w="1728"/>
          </w:tcPr>
          <w:p>
            <w:r>
              <w:t>100.24</w:t>
            </w:r>
          </w:p>
        </w:tc>
        <w:tc>
          <w:tcPr>
            <w:tcW w:type="dxa" w:w="1728"/>
          </w:tcPr>
          <w:p>
            <w:r>
              <w:t>945.20</w:t>
            </w:r>
          </w:p>
        </w:tc>
        <w:tc>
          <w:tcPr>
            <w:tcW w:type="dxa" w:w="1728"/>
          </w:tcPr>
          <w:p>
            <w:r>
              <w:t>299.73</w:t>
            </w:r>
          </w:p>
        </w:tc>
        <w:tc>
          <w:tcPr>
            <w:tcW w:type="dxa" w:w="1728"/>
          </w:tcPr>
          <w:p>
            <w:r>
              <w:t>644.62</w:t>
            </w:r>
          </w:p>
        </w:tc>
        <w:tc>
          <w:tcPr>
            <w:tcW w:type="dxa" w:w="1728"/>
          </w:tcPr>
          <w:p>
            <w:r>
              <w:t>3</w:t>
            </w:r>
          </w:p>
        </w:tc>
      </w:tr>
      <w:tr>
        <w:tc>
          <w:tcPr>
            <w:tcW w:type="dxa" w:w="1728"/>
          </w:tcPr>
          <w:p>
            <w:r>
              <w:t>100.30</w:t>
            </w:r>
          </w:p>
        </w:tc>
        <w:tc>
          <w:tcPr>
            <w:tcW w:type="dxa" w:w="1728"/>
          </w:tcPr>
          <w:p>
            <w:r>
              <w:t>1001.00</w:t>
            </w:r>
          </w:p>
        </w:tc>
        <w:tc>
          <w:tcPr>
            <w:tcW w:type="dxa" w:w="1728"/>
          </w:tcPr>
          <w:p>
            <w:r>
              <w:t>301.72</w:t>
            </w:r>
          </w:p>
        </w:tc>
        <w:tc>
          <w:tcPr>
            <w:tcW w:type="dxa" w:w="1728"/>
          </w:tcPr>
          <w:p>
            <w:r>
              <w:t>698.62</w:t>
            </w:r>
          </w:p>
        </w:tc>
        <w:tc>
          <w:tcPr>
            <w:tcW w:type="dxa" w:w="1728"/>
          </w:tcPr>
          <w:p>
            <w:r>
              <w:t>3</w:t>
            </w:r>
          </w:p>
        </w:tc>
      </w:tr>
      <w:tr>
        <w:tc>
          <w:tcPr>
            <w:tcW w:type="dxa" w:w="1728"/>
          </w:tcPr>
          <w:p>
            <w:r>
              <w:t>100.33</w:t>
            </w:r>
          </w:p>
        </w:tc>
        <w:tc>
          <w:tcPr>
            <w:tcW w:type="dxa" w:w="1728"/>
          </w:tcPr>
          <w:p>
            <w:r>
              <w:t>1030.00</w:t>
            </w:r>
          </w:p>
        </w:tc>
        <w:tc>
          <w:tcPr>
            <w:tcW w:type="dxa" w:w="1728"/>
          </w:tcPr>
          <w:p>
            <w:r>
              <w:t>302.74</w:t>
            </w:r>
          </w:p>
        </w:tc>
        <w:tc>
          <w:tcPr>
            <w:tcW w:type="dxa" w:w="1728"/>
          </w:tcPr>
          <w:p>
            <w:r>
              <w:t>726.94</w:t>
            </w:r>
          </w:p>
        </w:tc>
        <w:tc>
          <w:tcPr>
            <w:tcW w:type="dxa" w:w="1728"/>
          </w:tcPr>
          <w:p>
            <w:r>
              <w:t>3</w:t>
            </w:r>
          </w:p>
        </w:tc>
      </w:tr>
      <w:tr>
        <w:tc>
          <w:tcPr>
            <w:tcW w:type="dxa" w:w="1728"/>
          </w:tcPr>
          <w:p>
            <w:r>
              <w:t>100.41</w:t>
            </w:r>
          </w:p>
        </w:tc>
        <w:tc>
          <w:tcPr>
            <w:tcW w:type="dxa" w:w="1728"/>
          </w:tcPr>
          <w:p>
            <w:r>
              <w:t>1112.60</w:t>
            </w:r>
          </w:p>
        </w:tc>
        <w:tc>
          <w:tcPr>
            <w:tcW w:type="dxa" w:w="1728"/>
          </w:tcPr>
          <w:p>
            <w:r>
              <w:t>305.53</w:t>
            </w:r>
          </w:p>
        </w:tc>
        <w:tc>
          <w:tcPr>
            <w:tcW w:type="dxa" w:w="1728"/>
          </w:tcPr>
          <w:p>
            <w:r>
              <w:t>806.54</w:t>
            </w:r>
          </w:p>
        </w:tc>
        <w:tc>
          <w:tcPr>
            <w:tcW w:type="dxa" w:w="1728"/>
          </w:tcPr>
          <w:p>
            <w:r>
              <w:t>3</w:t>
            </w:r>
          </w:p>
        </w:tc>
      </w:tr>
      <w:tr>
        <w:tc>
          <w:tcPr>
            <w:tcW w:type="dxa" w:w="1728"/>
          </w:tcPr>
          <w:p>
            <w:r>
              <w:t>100.46</w:t>
            </w:r>
          </w:p>
        </w:tc>
        <w:tc>
          <w:tcPr>
            <w:tcW w:type="dxa" w:w="1728"/>
          </w:tcPr>
          <w:p>
            <w:r>
              <w:t>1168.40</w:t>
            </w:r>
          </w:p>
        </w:tc>
        <w:tc>
          <w:tcPr>
            <w:tcW w:type="dxa" w:w="1728"/>
          </w:tcPr>
          <w:p>
            <w:r>
              <w:t>307.39</w:t>
            </w:r>
          </w:p>
        </w:tc>
        <w:tc>
          <w:tcPr>
            <w:tcW w:type="dxa" w:w="1728"/>
          </w:tcPr>
          <w:p>
            <w:r>
              <w:t>860.73</w:t>
            </w:r>
          </w:p>
        </w:tc>
        <w:tc>
          <w:tcPr>
            <w:tcW w:type="dxa" w:w="1728"/>
          </w:tcPr>
          <w:p>
            <w:r>
              <w:t>3</w:t>
            </w:r>
          </w:p>
        </w:tc>
      </w:tr>
      <w:tr>
        <w:tc>
          <w:tcPr>
            <w:tcW w:type="dxa" w:w="1728"/>
          </w:tcPr>
          <w:p>
            <w:r>
              <w:t>100.51</w:t>
            </w:r>
          </w:p>
        </w:tc>
        <w:tc>
          <w:tcPr>
            <w:tcW w:type="dxa" w:w="1728"/>
          </w:tcPr>
          <w:p>
            <w:r>
              <w:t>1224.20</w:t>
            </w:r>
          </w:p>
        </w:tc>
        <w:tc>
          <w:tcPr>
            <w:tcW w:type="dxa" w:w="1728"/>
          </w:tcPr>
          <w:p>
            <w:r>
              <w:t>309.20</w:t>
            </w:r>
          </w:p>
        </w:tc>
        <w:tc>
          <w:tcPr>
            <w:tcW w:type="dxa" w:w="1728"/>
          </w:tcPr>
          <w:p>
            <w:r>
              <w:t>914.81</w:t>
            </w:r>
          </w:p>
        </w:tc>
        <w:tc>
          <w:tcPr>
            <w:tcW w:type="dxa" w:w="1728"/>
          </w:tcPr>
          <w:p>
            <w:r>
              <w:t>3</w:t>
            </w:r>
          </w:p>
        </w:tc>
      </w:tr>
      <w:tr>
        <w:tc>
          <w:tcPr>
            <w:tcW w:type="dxa" w:w="1728"/>
          </w:tcPr>
          <w:p>
            <w:r>
              <w:t>100.57</w:t>
            </w:r>
          </w:p>
        </w:tc>
        <w:tc>
          <w:tcPr>
            <w:tcW w:type="dxa" w:w="1728"/>
          </w:tcPr>
          <w:p>
            <w:r>
              <w:t>1280.00</w:t>
            </w:r>
          </w:p>
        </w:tc>
        <w:tc>
          <w:tcPr>
            <w:tcW w:type="dxa" w:w="1728"/>
          </w:tcPr>
          <w:p>
            <w:r>
              <w:t>310.98</w:t>
            </w:r>
          </w:p>
        </w:tc>
        <w:tc>
          <w:tcPr>
            <w:tcW w:type="dxa" w:w="1728"/>
          </w:tcPr>
          <w:p>
            <w:r>
              <w:t>968.89</w:t>
            </w:r>
          </w:p>
        </w:tc>
        <w:tc>
          <w:tcPr>
            <w:tcW w:type="dxa" w:w="1728"/>
          </w:tcPr>
          <w:p>
            <w:r>
              <w:t>3</w:t>
            </w:r>
          </w:p>
        </w:tc>
      </w:tr>
      <w:tr>
        <w:tc>
          <w:tcPr>
            <w:tcW w:type="dxa" w:w="1728"/>
          </w:tcPr>
          <w:p>
            <w:r>
              <w:t>99.20</w:t>
            </w:r>
          </w:p>
        </w:tc>
        <w:tc>
          <w:tcPr>
            <w:tcW w:type="dxa" w:w="1728"/>
          </w:tcPr>
          <w:p>
            <w:r>
              <w:t>250.80</w:t>
            </w:r>
          </w:p>
        </w:tc>
        <w:tc>
          <w:tcPr>
            <w:tcW w:type="dxa" w:w="1728"/>
          </w:tcPr>
          <w:p>
            <w:r>
              <w:t>250.80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Overtopping</w:t>
            </w:r>
          </w:p>
        </w:tc>
      </w:tr>
    </w:tbl>
    <w:p>
      <w:pPr>
        <w:pStyle w:val="Heading3"/>
      </w:pPr>
      <w:r>
        <w:t>Rating Curve Plot for Crossing: TH-SF2-Culvert_Exist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>Culvert Data: Proposed</w:t>
      </w:r>
    </w:p>
    <w:p>
      <w:pPr>
        <w:pStyle w:val="Heading2"/>
      </w:pPr>
      <w:r>
        <w:t>Site Data - Proposed</w:t>
      </w:r>
    </w:p>
    <w:p>
      <w:r>
        <w:t>Site Data Option: Culvert Invert Data</w:t>
      </w:r>
    </w:p>
    <w:p>
      <w:r>
        <w:t>Inlet Station: 0.00 ft</w:t>
      </w:r>
    </w:p>
    <w:p>
      <w:r>
        <w:t>Inlet Elevation: 92.00 ft</w:t>
      </w:r>
    </w:p>
    <w:p>
      <w:r>
        <w:t>Outlet Station: 60.00 ft</w:t>
      </w:r>
    </w:p>
    <w:p>
      <w:r>
        <w:t>Outlet Elevation: 92.00 ft</w:t>
      </w:r>
    </w:p>
    <w:p>
      <w:r>
        <w:t>Number of Barrels: 1</w:t>
      </w:r>
    </w:p>
    <w:p>
      <w:pPr>
        <w:pStyle w:val="Heading2"/>
      </w:pPr>
      <w:r>
        <w:t>Culvert Data Summary - Proposed</w:t>
      </w:r>
    </w:p>
    <w:p>
      <w:r>
        <w:t>Barrel Shape: Concrete Box</w:t>
      </w:r>
    </w:p>
    <w:p>
      <w:r>
        <w:t>Barrel Span: 18.00 ft</w:t>
      </w:r>
    </w:p>
    <w:p>
      <w:r>
        <w:t>Barrel Rise: 7.00 ft</w:t>
      </w:r>
    </w:p>
    <w:p>
      <w:r>
        <w:t>Barrel Material: Concrete</w:t>
      </w:r>
    </w:p>
    <w:p>
      <w:r>
        <w:t>Embedment: 12.00 in</w:t>
      </w:r>
    </w:p>
    <w:p>
      <w:r>
        <w:t>Barrel Manning's n: 0.0120 (top and sides)</w:t>
      </w:r>
    </w:p>
    <w:p>
      <w:r>
        <w:t>Manning's n: 0.0350 (bottom)</w:t>
      </w:r>
    </w:p>
    <w:p>
      <w:r>
        <w:t>Culvert Type: Straight</w:t>
      </w:r>
    </w:p>
    <w:p>
      <w:r>
        <w:t>Inlet Configuration: 1.5:1 Bevel (90º) Headwall (Ke=0.2)</w:t>
      </w:r>
    </w:p>
    <w:p>
      <w:r>
        <w:t>Inlet Depression: None</w:t>
      </w:r>
    </w:p>
    <w:p>
      <w:pPr>
        <w:pStyle w:val="Heading3"/>
      </w:pPr>
      <w:r>
        <w:t>Table 4 - Culvert Summary Table: Proposed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c>
          <w:tcPr>
            <w:tcW w:type="dxa" w:w="720"/>
          </w:tcPr>
          <w:p>
            <w:r>
              <w:t>Total Discharge (cfs)</w:t>
            </w:r>
          </w:p>
        </w:tc>
        <w:tc>
          <w:tcPr>
            <w:tcW w:type="dxa" w:w="720"/>
          </w:tcPr>
          <w:p>
            <w:r>
              <w:t>Culvert Discharge (cfs)</w:t>
            </w:r>
          </w:p>
        </w:tc>
        <w:tc>
          <w:tcPr>
            <w:tcW w:type="dxa" w:w="720"/>
          </w:tcPr>
          <w:p>
            <w:r>
              <w:t>Headwater Elevation (ft)</w:t>
            </w:r>
          </w:p>
        </w:tc>
        <w:tc>
          <w:tcPr>
            <w:tcW w:type="dxa" w:w="720"/>
          </w:tcPr>
          <w:p>
            <w:r>
              <w:t>Inlet Control Depth (ft)</w:t>
            </w:r>
          </w:p>
        </w:tc>
        <w:tc>
          <w:tcPr>
            <w:tcW w:type="dxa" w:w="720"/>
          </w:tcPr>
          <w:p>
            <w:r>
              <w:t>Outlet Control Depth (ft)</w:t>
            </w:r>
          </w:p>
        </w:tc>
        <w:tc>
          <w:tcPr>
            <w:tcW w:type="dxa" w:w="720"/>
          </w:tcPr>
          <w:p>
            <w:r>
              <w:t>Flow Type</w:t>
            </w:r>
          </w:p>
        </w:tc>
        <w:tc>
          <w:tcPr>
            <w:tcW w:type="dxa" w:w="720"/>
          </w:tcPr>
          <w:p>
            <w:r>
              <w:t>Normal Depth (ft)</w:t>
            </w:r>
          </w:p>
        </w:tc>
        <w:tc>
          <w:tcPr>
            <w:tcW w:type="dxa" w:w="720"/>
          </w:tcPr>
          <w:p>
            <w:r>
              <w:t>Critical Depth (ft)</w:t>
            </w:r>
          </w:p>
        </w:tc>
        <w:tc>
          <w:tcPr>
            <w:tcW w:type="dxa" w:w="720"/>
          </w:tcPr>
          <w:p>
            <w:r>
              <w:t>Outlet Depth (ft)</w:t>
            </w:r>
          </w:p>
        </w:tc>
        <w:tc>
          <w:tcPr>
            <w:tcW w:type="dxa" w:w="720"/>
          </w:tcPr>
          <w:p>
            <w:r>
              <w:t>Tailwater Depth (ft)</w:t>
            </w:r>
          </w:p>
        </w:tc>
        <w:tc>
          <w:tcPr>
            <w:tcW w:type="dxa" w:w="720"/>
          </w:tcPr>
          <w:p>
            <w:r>
              <w:t>Outlet Velocity (ft/s)</w:t>
            </w:r>
          </w:p>
        </w:tc>
        <w:tc>
          <w:tcPr>
            <w:tcW w:type="dxa" w:w="720"/>
          </w:tcPr>
          <w:p>
            <w:r>
              <w:t>Tailwater Velocity (ft/s)</w:t>
            </w:r>
          </w:p>
        </w:tc>
      </w:tr>
      <w:tr>
        <w:tc>
          <w:tcPr>
            <w:tcW w:type="dxa" w:w="720"/>
          </w:tcPr>
          <w:p>
            <w:r>
              <w:t>722.00 cfs</w:t>
            </w:r>
          </w:p>
        </w:tc>
        <w:tc>
          <w:tcPr>
            <w:tcW w:type="dxa" w:w="720"/>
          </w:tcPr>
          <w:p>
            <w:r>
              <w:t>722.00 cfs</w:t>
            </w:r>
          </w:p>
        </w:tc>
        <w:tc>
          <w:tcPr>
            <w:tcW w:type="dxa" w:w="720"/>
          </w:tcPr>
          <w:p>
            <w:r>
              <w:t>99.15</w:t>
            </w:r>
          </w:p>
        </w:tc>
        <w:tc>
          <w:tcPr>
            <w:tcW w:type="dxa" w:w="720"/>
          </w:tcPr>
          <w:p>
            <w:r>
              <w:t>5.73</w:t>
            </w:r>
          </w:p>
        </w:tc>
        <w:tc>
          <w:tcPr>
            <w:tcW w:type="dxa" w:w="720"/>
          </w:tcPr>
          <w:p>
            <w:r>
              <w:t>6.147</w:t>
            </w:r>
          </w:p>
        </w:tc>
        <w:tc>
          <w:tcPr>
            <w:tcW w:type="dxa" w:w="720"/>
          </w:tcPr>
          <w:p>
            <w:r>
              <w:t>7-H2c</w:t>
            </w:r>
          </w:p>
        </w:tc>
        <w:tc>
          <w:tcPr>
            <w:tcW w:type="dxa" w:w="720"/>
          </w:tcPr>
          <w:p>
            <w:r>
              <w:t>-1.00</w:t>
            </w:r>
          </w:p>
        </w:tc>
        <w:tc>
          <w:tcPr>
            <w:tcW w:type="dxa" w:w="720"/>
          </w:tcPr>
          <w:p>
            <w:r>
              <w:t>3.68</w:t>
            </w:r>
          </w:p>
        </w:tc>
        <w:tc>
          <w:tcPr>
            <w:tcW w:type="dxa" w:w="720"/>
          </w:tcPr>
          <w:p>
            <w:r>
              <w:t>3.68</w:t>
            </w:r>
          </w:p>
        </w:tc>
        <w:tc>
          <w:tcPr>
            <w:tcW w:type="dxa" w:w="720"/>
          </w:tcPr>
          <w:p>
            <w:r>
              <w:t>3.18</w:t>
            </w:r>
          </w:p>
        </w:tc>
        <w:tc>
          <w:tcPr>
            <w:tcW w:type="dxa" w:w="720"/>
          </w:tcPr>
          <w:p>
            <w:r>
              <w:t>10.89</w:t>
            </w:r>
          </w:p>
        </w:tc>
        <w:tc>
          <w:tcPr>
            <w:tcW w:type="dxa" w:w="720"/>
          </w:tcPr>
          <w:p>
            <w:r>
              <w:t>7.23</w:t>
            </w:r>
          </w:p>
        </w:tc>
      </w:tr>
      <w:tr>
        <w:tc>
          <w:tcPr>
            <w:tcW w:type="dxa" w:w="720"/>
          </w:tcPr>
          <w:p>
            <w:r>
              <w:t>806.80 cfs</w:t>
            </w:r>
          </w:p>
        </w:tc>
        <w:tc>
          <w:tcPr>
            <w:tcW w:type="dxa" w:w="720"/>
          </w:tcPr>
          <w:p>
            <w:r>
              <w:t>806.80 cfs</w:t>
            </w:r>
          </w:p>
        </w:tc>
        <w:tc>
          <w:tcPr>
            <w:tcW w:type="dxa" w:w="720"/>
          </w:tcPr>
          <w:p>
            <w:r>
              <w:t>99.59</w:t>
            </w:r>
          </w:p>
        </w:tc>
        <w:tc>
          <w:tcPr>
            <w:tcW w:type="dxa" w:w="720"/>
          </w:tcPr>
          <w:p>
            <w:r>
              <w:t>6.17</w:t>
            </w:r>
          </w:p>
        </w:tc>
        <w:tc>
          <w:tcPr>
            <w:tcW w:type="dxa" w:w="720"/>
          </w:tcPr>
          <w:p>
            <w:r>
              <w:t>6.595</w:t>
            </w:r>
          </w:p>
        </w:tc>
        <w:tc>
          <w:tcPr>
            <w:tcW w:type="dxa" w:w="720"/>
          </w:tcPr>
          <w:p>
            <w:r>
              <w:t>7-H2c</w:t>
            </w:r>
          </w:p>
        </w:tc>
        <w:tc>
          <w:tcPr>
            <w:tcW w:type="dxa" w:w="720"/>
          </w:tcPr>
          <w:p>
            <w:r>
              <w:t>-1.00</w:t>
            </w:r>
          </w:p>
        </w:tc>
        <w:tc>
          <w:tcPr>
            <w:tcW w:type="dxa" w:w="720"/>
          </w:tcPr>
          <w:p>
            <w:r>
              <w:t>3.97</w:t>
            </w:r>
          </w:p>
        </w:tc>
        <w:tc>
          <w:tcPr>
            <w:tcW w:type="dxa" w:w="720"/>
          </w:tcPr>
          <w:p>
            <w:r>
              <w:t>3.97</w:t>
            </w:r>
          </w:p>
        </w:tc>
        <w:tc>
          <w:tcPr>
            <w:tcW w:type="dxa" w:w="720"/>
          </w:tcPr>
          <w:p>
            <w:r>
              <w:t>3.39</w:t>
            </w:r>
          </w:p>
        </w:tc>
        <w:tc>
          <w:tcPr>
            <w:tcW w:type="dxa" w:w="720"/>
          </w:tcPr>
          <w:p>
            <w:r>
              <w:t>11.30</w:t>
            </w:r>
          </w:p>
        </w:tc>
        <w:tc>
          <w:tcPr>
            <w:tcW w:type="dxa" w:w="720"/>
          </w:tcPr>
          <w:p>
            <w:r>
              <w:t>7.49</w:t>
            </w:r>
          </w:p>
        </w:tc>
      </w:tr>
      <w:tr>
        <w:tc>
          <w:tcPr>
            <w:tcW w:type="dxa" w:w="720"/>
          </w:tcPr>
          <w:p>
            <w:r>
              <w:t>891.60 cfs</w:t>
            </w:r>
          </w:p>
        </w:tc>
        <w:tc>
          <w:tcPr>
            <w:tcW w:type="dxa" w:w="720"/>
          </w:tcPr>
          <w:p>
            <w:r>
              <w:t>891.60 cfs</w:t>
            </w:r>
          </w:p>
        </w:tc>
        <w:tc>
          <w:tcPr>
            <w:tcW w:type="dxa" w:w="720"/>
          </w:tcPr>
          <w:p>
            <w:r>
              <w:t>100.03</w:t>
            </w:r>
          </w:p>
        </w:tc>
        <w:tc>
          <w:tcPr>
            <w:tcW w:type="dxa" w:w="720"/>
          </w:tcPr>
          <w:p>
            <w:r>
              <w:t>6.61</w:t>
            </w:r>
          </w:p>
        </w:tc>
        <w:tc>
          <w:tcPr>
            <w:tcW w:type="dxa" w:w="720"/>
          </w:tcPr>
          <w:p>
            <w:r>
              <w:t>7.027</w:t>
            </w:r>
          </w:p>
        </w:tc>
        <w:tc>
          <w:tcPr>
            <w:tcW w:type="dxa" w:w="720"/>
          </w:tcPr>
          <w:p>
            <w:r>
              <w:t>7-H2c</w:t>
            </w:r>
          </w:p>
        </w:tc>
        <w:tc>
          <w:tcPr>
            <w:tcW w:type="dxa" w:w="720"/>
          </w:tcPr>
          <w:p>
            <w:r>
              <w:t>-1.00</w:t>
            </w:r>
          </w:p>
        </w:tc>
        <w:tc>
          <w:tcPr>
            <w:tcW w:type="dxa" w:w="720"/>
          </w:tcPr>
          <w:p>
            <w:r>
              <w:t>4.24</w:t>
            </w:r>
          </w:p>
        </w:tc>
        <w:tc>
          <w:tcPr>
            <w:tcW w:type="dxa" w:w="720"/>
          </w:tcPr>
          <w:p>
            <w:r>
              <w:t>4.24</w:t>
            </w:r>
          </w:p>
        </w:tc>
        <w:tc>
          <w:tcPr>
            <w:tcW w:type="dxa" w:w="720"/>
          </w:tcPr>
          <w:p>
            <w:r>
              <w:t>3.59</w:t>
            </w:r>
          </w:p>
        </w:tc>
        <w:tc>
          <w:tcPr>
            <w:tcW w:type="dxa" w:w="720"/>
          </w:tcPr>
          <w:p>
            <w:r>
              <w:t>11.68</w:t>
            </w:r>
          </w:p>
        </w:tc>
        <w:tc>
          <w:tcPr>
            <w:tcW w:type="dxa" w:w="720"/>
          </w:tcPr>
          <w:p>
            <w:r>
              <w:t>7.73</w:t>
            </w:r>
          </w:p>
        </w:tc>
      </w:tr>
      <w:tr>
        <w:tc>
          <w:tcPr>
            <w:tcW w:type="dxa" w:w="720"/>
          </w:tcPr>
          <w:p>
            <w:r>
              <w:t>976.40 cfs</w:t>
            </w:r>
          </w:p>
        </w:tc>
        <w:tc>
          <w:tcPr>
            <w:tcW w:type="dxa" w:w="720"/>
          </w:tcPr>
          <w:p>
            <w:r>
              <w:t>976.40 cfs</w:t>
            </w:r>
          </w:p>
        </w:tc>
        <w:tc>
          <w:tcPr>
            <w:tcW w:type="dxa" w:w="720"/>
          </w:tcPr>
          <w:p>
            <w:r>
              <w:t>100.45</w:t>
            </w:r>
          </w:p>
        </w:tc>
        <w:tc>
          <w:tcPr>
            <w:tcW w:type="dxa" w:w="720"/>
          </w:tcPr>
          <w:p>
            <w:r>
              <w:t>7.05</w:t>
            </w:r>
          </w:p>
        </w:tc>
        <w:tc>
          <w:tcPr>
            <w:tcW w:type="dxa" w:w="720"/>
          </w:tcPr>
          <w:p>
            <w:r>
              <w:t>7.446</w:t>
            </w:r>
          </w:p>
        </w:tc>
        <w:tc>
          <w:tcPr>
            <w:tcW w:type="dxa" w:w="720"/>
          </w:tcPr>
          <w:p>
            <w:r>
              <w:t>7-H2c</w:t>
            </w:r>
          </w:p>
        </w:tc>
        <w:tc>
          <w:tcPr>
            <w:tcW w:type="dxa" w:w="720"/>
          </w:tcPr>
          <w:p>
            <w:r>
              <w:t>-1.00</w:t>
            </w:r>
          </w:p>
        </w:tc>
        <w:tc>
          <w:tcPr>
            <w:tcW w:type="dxa" w:w="720"/>
          </w:tcPr>
          <w:p>
            <w:r>
              <w:t>4.50</w:t>
            </w:r>
          </w:p>
        </w:tc>
        <w:tc>
          <w:tcPr>
            <w:tcW w:type="dxa" w:w="720"/>
          </w:tcPr>
          <w:p>
            <w:r>
              <w:t>4.50</w:t>
            </w:r>
          </w:p>
        </w:tc>
        <w:tc>
          <w:tcPr>
            <w:tcW w:type="dxa" w:w="720"/>
          </w:tcPr>
          <w:p>
            <w:r>
              <w:t>3.77</w:t>
            </w:r>
          </w:p>
        </w:tc>
        <w:tc>
          <w:tcPr>
            <w:tcW w:type="dxa" w:w="720"/>
          </w:tcPr>
          <w:p>
            <w:r>
              <w:t>12.04</w:t>
            </w:r>
          </w:p>
        </w:tc>
        <w:tc>
          <w:tcPr>
            <w:tcW w:type="dxa" w:w="720"/>
          </w:tcPr>
          <w:p>
            <w:r>
              <w:t>7.95</w:t>
            </w:r>
          </w:p>
        </w:tc>
      </w:tr>
      <w:tr>
        <w:tc>
          <w:tcPr>
            <w:tcW w:type="dxa" w:w="720"/>
          </w:tcPr>
          <w:p>
            <w:r>
              <w:t>1030.00 cfs</w:t>
            </w:r>
          </w:p>
        </w:tc>
        <w:tc>
          <w:tcPr>
            <w:tcW w:type="dxa" w:w="720"/>
          </w:tcPr>
          <w:p>
            <w:r>
              <w:t>1030.00 cfs</w:t>
            </w:r>
          </w:p>
        </w:tc>
        <w:tc>
          <w:tcPr>
            <w:tcW w:type="dxa" w:w="720"/>
          </w:tcPr>
          <w:p>
            <w:r>
              <w:t>100.70</w:t>
            </w:r>
          </w:p>
        </w:tc>
        <w:tc>
          <w:tcPr>
            <w:tcW w:type="dxa" w:w="720"/>
          </w:tcPr>
          <w:p>
            <w:r>
              <w:t>7.33</w:t>
            </w:r>
          </w:p>
        </w:tc>
        <w:tc>
          <w:tcPr>
            <w:tcW w:type="dxa" w:w="720"/>
          </w:tcPr>
          <w:p>
            <w:r>
              <w:t>7.696</w:t>
            </w:r>
          </w:p>
        </w:tc>
        <w:tc>
          <w:tcPr>
            <w:tcW w:type="dxa" w:w="720"/>
          </w:tcPr>
          <w:p>
            <w:r>
              <w:t>7-H2c</w:t>
            </w:r>
          </w:p>
        </w:tc>
        <w:tc>
          <w:tcPr>
            <w:tcW w:type="dxa" w:w="720"/>
          </w:tcPr>
          <w:p>
            <w:r>
              <w:t>-1.00</w:t>
            </w:r>
          </w:p>
        </w:tc>
        <w:tc>
          <w:tcPr>
            <w:tcW w:type="dxa" w:w="720"/>
          </w:tcPr>
          <w:p>
            <w:r>
              <w:t>4.67</w:t>
            </w:r>
          </w:p>
        </w:tc>
        <w:tc>
          <w:tcPr>
            <w:tcW w:type="dxa" w:w="720"/>
          </w:tcPr>
          <w:p>
            <w:r>
              <w:t>4.67</w:t>
            </w:r>
          </w:p>
        </w:tc>
        <w:tc>
          <w:tcPr>
            <w:tcW w:type="dxa" w:w="720"/>
          </w:tcPr>
          <w:p>
            <w:r>
              <w:t>3.89</w:t>
            </w:r>
          </w:p>
        </w:tc>
        <w:tc>
          <w:tcPr>
            <w:tcW w:type="dxa" w:w="720"/>
          </w:tcPr>
          <w:p>
            <w:r>
              <w:t>12.26</w:t>
            </w:r>
          </w:p>
        </w:tc>
        <w:tc>
          <w:tcPr>
            <w:tcW w:type="dxa" w:w="720"/>
          </w:tcPr>
          <w:p>
            <w:r>
              <w:t>8.08</w:t>
            </w:r>
          </w:p>
        </w:tc>
      </w:tr>
      <w:tr>
        <w:tc>
          <w:tcPr>
            <w:tcW w:type="dxa" w:w="720"/>
          </w:tcPr>
          <w:p>
            <w:r>
              <w:t>1146.00 cfs</w:t>
            </w:r>
          </w:p>
        </w:tc>
        <w:tc>
          <w:tcPr>
            <w:tcW w:type="dxa" w:w="720"/>
          </w:tcPr>
          <w:p>
            <w:r>
              <w:t>1146.00 cfs</w:t>
            </w:r>
          </w:p>
        </w:tc>
        <w:tc>
          <w:tcPr>
            <w:tcW w:type="dxa" w:w="720"/>
          </w:tcPr>
          <w:p>
            <w:r>
              <w:t>101.10</w:t>
            </w:r>
          </w:p>
        </w:tc>
        <w:tc>
          <w:tcPr>
            <w:tcW w:type="dxa" w:w="720"/>
          </w:tcPr>
          <w:p>
            <w:r>
              <w:t>7.95</w:t>
            </w:r>
          </w:p>
        </w:tc>
        <w:tc>
          <w:tcPr>
            <w:tcW w:type="dxa" w:w="720"/>
          </w:tcPr>
          <w:p>
            <w:r>
              <w:t>8.100</w:t>
            </w:r>
          </w:p>
        </w:tc>
        <w:tc>
          <w:tcPr>
            <w:tcW w:type="dxa" w:w="720"/>
          </w:tcPr>
          <w:p>
            <w:r>
              <w:t>7-H2c</w:t>
            </w:r>
          </w:p>
        </w:tc>
        <w:tc>
          <w:tcPr>
            <w:tcW w:type="dxa" w:w="720"/>
          </w:tcPr>
          <w:p>
            <w:r>
              <w:t>-1.00</w:t>
            </w:r>
          </w:p>
        </w:tc>
        <w:tc>
          <w:tcPr>
            <w:tcW w:type="dxa" w:w="720"/>
          </w:tcPr>
          <w:p>
            <w:r>
              <w:t>5.01</w:t>
            </w:r>
          </w:p>
        </w:tc>
        <w:tc>
          <w:tcPr>
            <w:tcW w:type="dxa" w:w="720"/>
          </w:tcPr>
          <w:p>
            <w:r>
              <w:t>5.01</w:t>
            </w:r>
          </w:p>
        </w:tc>
        <w:tc>
          <w:tcPr>
            <w:tcW w:type="dxa" w:w="720"/>
          </w:tcPr>
          <w:p>
            <w:r>
              <w:t>4.13</w:t>
            </w:r>
          </w:p>
        </w:tc>
        <w:tc>
          <w:tcPr>
            <w:tcW w:type="dxa" w:w="720"/>
          </w:tcPr>
          <w:p>
            <w:r>
              <w:t>12.70</w:t>
            </w:r>
          </w:p>
        </w:tc>
        <w:tc>
          <w:tcPr>
            <w:tcW w:type="dxa" w:w="720"/>
          </w:tcPr>
          <w:p>
            <w:r>
              <w:t>8.35</w:t>
            </w:r>
          </w:p>
        </w:tc>
      </w:tr>
      <w:tr>
        <w:tc>
          <w:tcPr>
            <w:tcW w:type="dxa" w:w="720"/>
          </w:tcPr>
          <w:p>
            <w:r>
              <w:t>1230.80 cfs</w:t>
            </w:r>
          </w:p>
        </w:tc>
        <w:tc>
          <w:tcPr>
            <w:tcW w:type="dxa" w:w="720"/>
          </w:tcPr>
          <w:p>
            <w:r>
              <w:t>1230.80 cfs</w:t>
            </w:r>
          </w:p>
        </w:tc>
        <w:tc>
          <w:tcPr>
            <w:tcW w:type="dxa" w:w="720"/>
          </w:tcPr>
          <w:p>
            <w:r>
              <w:t>101.42</w:t>
            </w:r>
          </w:p>
        </w:tc>
        <w:tc>
          <w:tcPr>
            <w:tcW w:type="dxa" w:w="720"/>
          </w:tcPr>
          <w:p>
            <w:r>
              <w:t>8.42</w:t>
            </w:r>
          </w:p>
        </w:tc>
        <w:tc>
          <w:tcPr>
            <w:tcW w:type="dxa" w:w="720"/>
          </w:tcPr>
          <w:p>
            <w:r>
              <w:t>8.422</w:t>
            </w:r>
          </w:p>
        </w:tc>
        <w:tc>
          <w:tcPr>
            <w:tcW w:type="dxa" w:w="720"/>
          </w:tcPr>
          <w:p>
            <w:r>
              <w:t>7-H2c</w:t>
            </w:r>
          </w:p>
        </w:tc>
        <w:tc>
          <w:tcPr>
            <w:tcW w:type="dxa" w:w="720"/>
          </w:tcPr>
          <w:p>
            <w:r>
              <w:t>-1.00</w:t>
            </w:r>
          </w:p>
        </w:tc>
        <w:tc>
          <w:tcPr>
            <w:tcW w:type="dxa" w:w="720"/>
          </w:tcPr>
          <w:p>
            <w:r>
              <w:t>5.26</w:t>
            </w:r>
          </w:p>
        </w:tc>
        <w:tc>
          <w:tcPr>
            <w:tcW w:type="dxa" w:w="720"/>
          </w:tcPr>
          <w:p>
            <w:r>
              <w:t>5.26</w:t>
            </w:r>
          </w:p>
        </w:tc>
        <w:tc>
          <w:tcPr>
            <w:tcW w:type="dxa" w:w="720"/>
          </w:tcPr>
          <w:p>
            <w:r>
              <w:t>4.29</w:t>
            </w:r>
          </w:p>
        </w:tc>
        <w:tc>
          <w:tcPr>
            <w:tcW w:type="dxa" w:w="720"/>
          </w:tcPr>
          <w:p>
            <w:r>
              <w:t>13.01</w:t>
            </w:r>
          </w:p>
        </w:tc>
        <w:tc>
          <w:tcPr>
            <w:tcW w:type="dxa" w:w="720"/>
          </w:tcPr>
          <w:p>
            <w:r>
              <w:t>8.53</w:t>
            </w:r>
          </w:p>
        </w:tc>
      </w:tr>
      <w:tr>
        <w:tc>
          <w:tcPr>
            <w:tcW w:type="dxa" w:w="720"/>
          </w:tcPr>
          <w:p>
            <w:r>
              <w:t>1315.60 cfs</w:t>
            </w:r>
          </w:p>
        </w:tc>
        <w:tc>
          <w:tcPr>
            <w:tcW w:type="dxa" w:w="720"/>
          </w:tcPr>
          <w:p>
            <w:r>
              <w:t>1304.85 cfs</w:t>
            </w:r>
          </w:p>
        </w:tc>
        <w:tc>
          <w:tcPr>
            <w:tcW w:type="dxa" w:w="720"/>
          </w:tcPr>
          <w:p>
            <w:r>
              <w:t>101.85</w:t>
            </w:r>
          </w:p>
        </w:tc>
        <w:tc>
          <w:tcPr>
            <w:tcW w:type="dxa" w:w="720"/>
          </w:tcPr>
          <w:p>
            <w:r>
              <w:t>8.85</w:t>
            </w:r>
          </w:p>
        </w:tc>
        <w:tc>
          <w:tcPr>
            <w:tcW w:type="dxa" w:w="720"/>
          </w:tcPr>
          <w:p>
            <w:r>
              <w:t>8.722</w:t>
            </w:r>
          </w:p>
        </w:tc>
        <w:tc>
          <w:tcPr>
            <w:tcW w:type="dxa" w:w="720"/>
          </w:tcPr>
          <w:p>
            <w:r>
              <w:t>7-H2t</w:t>
            </w:r>
          </w:p>
        </w:tc>
        <w:tc>
          <w:tcPr>
            <w:tcW w:type="dxa" w:w="720"/>
          </w:tcPr>
          <w:p>
            <w:r>
              <w:t>-1.00</w:t>
            </w:r>
          </w:p>
        </w:tc>
        <w:tc>
          <w:tcPr>
            <w:tcW w:type="dxa" w:w="720"/>
          </w:tcPr>
          <w:p>
            <w:r>
              <w:t>5.46</w:t>
            </w:r>
          </w:p>
        </w:tc>
        <w:tc>
          <w:tcPr>
            <w:tcW w:type="dxa" w:w="720"/>
          </w:tcPr>
          <w:p>
            <w:r>
              <w:t>5.46</w:t>
            </w:r>
          </w:p>
        </w:tc>
        <w:tc>
          <w:tcPr>
            <w:tcW w:type="dxa" w:w="720"/>
          </w:tcPr>
          <w:p>
            <w:r>
              <w:t>4.46</w:t>
            </w:r>
          </w:p>
        </w:tc>
        <w:tc>
          <w:tcPr>
            <w:tcW w:type="dxa" w:w="720"/>
          </w:tcPr>
          <w:p>
            <w:r>
              <w:t>13.27</w:t>
            </w:r>
          </w:p>
        </w:tc>
        <w:tc>
          <w:tcPr>
            <w:tcW w:type="dxa" w:w="720"/>
          </w:tcPr>
          <w:p>
            <w:r>
              <w:t>8.71</w:t>
            </w:r>
          </w:p>
        </w:tc>
      </w:tr>
      <w:tr>
        <w:tc>
          <w:tcPr>
            <w:tcW w:type="dxa" w:w="720"/>
          </w:tcPr>
          <w:p>
            <w:r>
              <w:t>1400.40 cfs</w:t>
            </w:r>
          </w:p>
        </w:tc>
        <w:tc>
          <w:tcPr>
            <w:tcW w:type="dxa" w:w="720"/>
          </w:tcPr>
          <w:p>
            <w:r>
              <w:t>1332.81 cfs</w:t>
            </w:r>
          </w:p>
        </w:tc>
        <w:tc>
          <w:tcPr>
            <w:tcW w:type="dxa" w:w="720"/>
          </w:tcPr>
          <w:p>
            <w:r>
              <w:t>102.01</w:t>
            </w:r>
          </w:p>
        </w:tc>
        <w:tc>
          <w:tcPr>
            <w:tcW w:type="dxa" w:w="720"/>
          </w:tcPr>
          <w:p>
            <w:r>
              <w:t>9.01</w:t>
            </w:r>
          </w:p>
        </w:tc>
        <w:tc>
          <w:tcPr>
            <w:tcW w:type="dxa" w:w="720"/>
          </w:tcPr>
          <w:p>
            <w:r>
              <w:t>8.840</w:t>
            </w:r>
          </w:p>
        </w:tc>
        <w:tc>
          <w:tcPr>
            <w:tcW w:type="dxa" w:w="720"/>
          </w:tcPr>
          <w:p>
            <w:r>
              <w:t>7-H2t</w:t>
            </w:r>
          </w:p>
        </w:tc>
        <w:tc>
          <w:tcPr>
            <w:tcW w:type="dxa" w:w="720"/>
          </w:tcPr>
          <w:p>
            <w:r>
              <w:t>-1.00</w:t>
            </w:r>
          </w:p>
        </w:tc>
        <w:tc>
          <w:tcPr>
            <w:tcW w:type="dxa" w:w="720"/>
          </w:tcPr>
          <w:p>
            <w:r>
              <w:t>5.54</w:t>
            </w:r>
          </w:p>
        </w:tc>
        <w:tc>
          <w:tcPr>
            <w:tcW w:type="dxa" w:w="720"/>
          </w:tcPr>
          <w:p>
            <w:r>
              <w:t>5.54</w:t>
            </w:r>
          </w:p>
        </w:tc>
        <w:tc>
          <w:tcPr>
            <w:tcW w:type="dxa" w:w="720"/>
          </w:tcPr>
          <w:p>
            <w:r>
              <w:t>4.61</w:t>
            </w:r>
          </w:p>
        </w:tc>
        <w:tc>
          <w:tcPr>
            <w:tcW w:type="dxa" w:w="720"/>
          </w:tcPr>
          <w:p>
            <w:r>
              <w:t>13.36</w:t>
            </w:r>
          </w:p>
        </w:tc>
        <w:tc>
          <w:tcPr>
            <w:tcW w:type="dxa" w:w="720"/>
          </w:tcPr>
          <w:p>
            <w:r>
              <w:t>8.87</w:t>
            </w:r>
          </w:p>
        </w:tc>
      </w:tr>
      <w:tr>
        <w:tc>
          <w:tcPr>
            <w:tcW w:type="dxa" w:w="720"/>
          </w:tcPr>
          <w:p>
            <w:r>
              <w:t>1485.20 cfs</w:t>
            </w:r>
          </w:p>
        </w:tc>
        <w:tc>
          <w:tcPr>
            <w:tcW w:type="dxa" w:w="720"/>
          </w:tcPr>
          <w:p>
            <w:r>
              <w:t>1354.15 cfs</w:t>
            </w:r>
          </w:p>
        </w:tc>
        <w:tc>
          <w:tcPr>
            <w:tcW w:type="dxa" w:w="720"/>
          </w:tcPr>
          <w:p>
            <w:r>
              <w:t>102.14</w:t>
            </w:r>
          </w:p>
        </w:tc>
        <w:tc>
          <w:tcPr>
            <w:tcW w:type="dxa" w:w="720"/>
          </w:tcPr>
          <w:p>
            <w:r>
              <w:t>9.14</w:t>
            </w:r>
          </w:p>
        </w:tc>
        <w:tc>
          <w:tcPr>
            <w:tcW w:type="dxa" w:w="720"/>
          </w:tcPr>
          <w:p>
            <w:r>
              <w:t>8.932</w:t>
            </w:r>
          </w:p>
        </w:tc>
        <w:tc>
          <w:tcPr>
            <w:tcW w:type="dxa" w:w="720"/>
          </w:tcPr>
          <w:p>
            <w:r>
              <w:t>7-H2t</w:t>
            </w:r>
          </w:p>
        </w:tc>
        <w:tc>
          <w:tcPr>
            <w:tcW w:type="dxa" w:w="720"/>
          </w:tcPr>
          <w:p>
            <w:r>
              <w:t>-1.00</w:t>
            </w:r>
          </w:p>
        </w:tc>
        <w:tc>
          <w:tcPr>
            <w:tcW w:type="dxa" w:w="720"/>
          </w:tcPr>
          <w:p>
            <w:r>
              <w:t>5.60</w:t>
            </w:r>
          </w:p>
        </w:tc>
        <w:tc>
          <w:tcPr>
            <w:tcW w:type="dxa" w:w="720"/>
          </w:tcPr>
          <w:p>
            <w:r>
              <w:t>5.60</w:t>
            </w:r>
          </w:p>
        </w:tc>
        <w:tc>
          <w:tcPr>
            <w:tcW w:type="dxa" w:w="720"/>
          </w:tcPr>
          <w:p>
            <w:r>
              <w:t>4.76</w:t>
            </w:r>
          </w:p>
        </w:tc>
        <w:tc>
          <w:tcPr>
            <w:tcW w:type="dxa" w:w="720"/>
          </w:tcPr>
          <w:p>
            <w:r>
              <w:t>13.43</w:t>
            </w:r>
          </w:p>
        </w:tc>
        <w:tc>
          <w:tcPr>
            <w:tcW w:type="dxa" w:w="720"/>
          </w:tcPr>
          <w:p>
            <w:r>
              <w:t>9.03</w:t>
            </w:r>
          </w:p>
        </w:tc>
      </w:tr>
      <w:tr>
        <w:tc>
          <w:tcPr>
            <w:tcW w:type="dxa" w:w="720"/>
          </w:tcPr>
          <w:p>
            <w:r>
              <w:t>1570.00 cfs</w:t>
            </w:r>
          </w:p>
        </w:tc>
        <w:tc>
          <w:tcPr>
            <w:tcW w:type="dxa" w:w="720"/>
          </w:tcPr>
          <w:p>
            <w:r>
              <w:t>1372.53 cfs</w:t>
            </w:r>
          </w:p>
        </w:tc>
        <w:tc>
          <w:tcPr>
            <w:tcW w:type="dxa" w:w="720"/>
          </w:tcPr>
          <w:p>
            <w:r>
              <w:t>102.25</w:t>
            </w:r>
          </w:p>
        </w:tc>
        <w:tc>
          <w:tcPr>
            <w:tcW w:type="dxa" w:w="720"/>
          </w:tcPr>
          <w:p>
            <w:r>
              <w:t>9.25</w:t>
            </w:r>
          </w:p>
        </w:tc>
        <w:tc>
          <w:tcPr>
            <w:tcW w:type="dxa" w:w="720"/>
          </w:tcPr>
          <w:p>
            <w:r>
              <w:t>9.012</w:t>
            </w:r>
          </w:p>
        </w:tc>
        <w:tc>
          <w:tcPr>
            <w:tcW w:type="dxa" w:w="720"/>
          </w:tcPr>
          <w:p>
            <w:r>
              <w:t>7-H2t</w:t>
            </w:r>
          </w:p>
        </w:tc>
        <w:tc>
          <w:tcPr>
            <w:tcW w:type="dxa" w:w="720"/>
          </w:tcPr>
          <w:p>
            <w:r>
              <w:t>-1.00</w:t>
            </w:r>
          </w:p>
        </w:tc>
        <w:tc>
          <w:tcPr>
            <w:tcW w:type="dxa" w:w="720"/>
          </w:tcPr>
          <w:p>
            <w:r>
              <w:t>5.65</w:t>
            </w:r>
          </w:p>
        </w:tc>
        <w:tc>
          <w:tcPr>
            <w:tcW w:type="dxa" w:w="720"/>
          </w:tcPr>
          <w:p>
            <w:r>
              <w:t>5.65</w:t>
            </w:r>
          </w:p>
        </w:tc>
        <w:tc>
          <w:tcPr>
            <w:tcW w:type="dxa" w:w="720"/>
          </w:tcPr>
          <w:p>
            <w:r>
              <w:t>4.91</w:t>
            </w:r>
          </w:p>
        </w:tc>
        <w:tc>
          <w:tcPr>
            <w:tcW w:type="dxa" w:w="720"/>
          </w:tcPr>
          <w:p>
            <w:r>
              <w:t>13.49</w:t>
            </w:r>
          </w:p>
        </w:tc>
        <w:tc>
          <w:tcPr>
            <w:tcW w:type="dxa" w:w="720"/>
          </w:tcPr>
          <w:p>
            <w:r>
              <w:t>9.18</w:t>
            </w:r>
          </w:p>
        </w:tc>
      </w:tr>
    </w:tbl>
    <w:p>
      <w:pPr>
        <w:pStyle w:val="Heading2"/>
      </w:pPr>
      <w:r>
        <w:t>Culvert Barrel Data</w:t>
      </w:r>
    </w:p>
    <w:p>
      <w:r>
        <w:t>Culvert Barrel Type Straight Culvert</w:t>
      </w:r>
    </w:p>
    <w:p>
      <w:r>
        <w:t>Inlet Elevation (invert): 93.00 ft,</w:t>
      </w:r>
    </w:p>
    <w:p>
      <w:r>
        <w:t xml:space="preserve">    Outlet Elevation (invert): 93.00 ft</w:t>
      </w:r>
    </w:p>
    <w:p>
      <w:r>
        <w:t>Culvert Length: 60.00 ft,</w:t>
      </w:r>
    </w:p>
    <w:p>
      <w:r>
        <w:t xml:space="preserve">    Culvert Slope: 0.0000</w:t>
      </w:r>
    </w:p>
    <w:p>
      <w:pPr>
        <w:pStyle w:val="Heading3"/>
      </w:pPr>
      <w:r>
        <w:t>Culvert Performance Curve Plot: Proposed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.bmp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3"/>
      </w:pPr>
      <w:r>
        <w:t>Water Surface Profile Plot for Culvert: Proposed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.bmp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Tailwater Data for Crossing: TH-SF2-Culvert_Prop</w:t>
      </w:r>
    </w:p>
    <w:p>
      <w:pPr>
        <w:pStyle w:val="Heading3"/>
      </w:pPr>
      <w:r>
        <w:t>Table 5 - Downstream Channel Rating Curve (Crossing: TH-SF2-Culvert_Prop)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Flow (cfs)</w:t>
            </w:r>
          </w:p>
        </w:tc>
        <w:tc>
          <w:tcPr>
            <w:tcW w:type="dxa" w:w="1440"/>
          </w:tcPr>
          <w:p>
            <w:r>
              <w:t>Water Surface Elev (ft)</w:t>
            </w:r>
          </w:p>
        </w:tc>
        <w:tc>
          <w:tcPr>
            <w:tcW w:type="dxa" w:w="1440"/>
          </w:tcPr>
          <w:p>
            <w:r>
              <w:t>Velocity (ft/s)</w:t>
            </w:r>
          </w:p>
        </w:tc>
        <w:tc>
          <w:tcPr>
            <w:tcW w:type="dxa" w:w="1440"/>
          </w:tcPr>
          <w:p>
            <w:r>
              <w:t>Depth (ft)</w:t>
            </w:r>
          </w:p>
        </w:tc>
        <w:tc>
          <w:tcPr>
            <w:tcW w:type="dxa" w:w="1440"/>
          </w:tcPr>
          <w:p>
            <w:r>
              <w:t>Shear (psf)</w:t>
            </w:r>
          </w:p>
        </w:tc>
        <w:tc>
          <w:tcPr>
            <w:tcW w:type="dxa" w:w="1440"/>
          </w:tcPr>
          <w:p>
            <w:r>
              <w:t>Froude Number</w:t>
            </w:r>
          </w:p>
        </w:tc>
      </w:tr>
      <w:tr>
        <w:tc>
          <w:tcPr>
            <w:tcW w:type="dxa" w:w="1440"/>
          </w:tcPr>
          <w:p>
            <w:r>
              <w:t>722.00</w:t>
            </w:r>
          </w:p>
        </w:tc>
        <w:tc>
          <w:tcPr>
            <w:tcW w:type="dxa" w:w="1440"/>
          </w:tcPr>
          <w:p>
            <w:r>
              <w:t>95.18</w:t>
            </w:r>
          </w:p>
        </w:tc>
        <w:tc>
          <w:tcPr>
            <w:tcW w:type="dxa" w:w="1440"/>
          </w:tcPr>
          <w:p>
            <w:r>
              <w:t>3.18</w:t>
            </w:r>
          </w:p>
        </w:tc>
        <w:tc>
          <w:tcPr>
            <w:tcW w:type="dxa" w:w="1440"/>
          </w:tcPr>
          <w:p>
            <w:r>
              <w:t>7.23</w:t>
            </w:r>
          </w:p>
        </w:tc>
        <w:tc>
          <w:tcPr>
            <w:tcW w:type="dxa" w:w="1440"/>
          </w:tcPr>
          <w:p>
            <w:r>
              <w:t>2.74</w:t>
            </w:r>
          </w:p>
        </w:tc>
        <w:tc>
          <w:tcPr>
            <w:tcW w:type="dxa" w:w="1440"/>
          </w:tcPr>
          <w:p>
            <w:r>
              <w:t>0.78</w:t>
            </w:r>
          </w:p>
        </w:tc>
      </w:tr>
      <w:tr>
        <w:tc>
          <w:tcPr>
            <w:tcW w:type="dxa" w:w="1440"/>
          </w:tcPr>
          <w:p>
            <w:r>
              <w:t>806.80</w:t>
            </w:r>
          </w:p>
        </w:tc>
        <w:tc>
          <w:tcPr>
            <w:tcW w:type="dxa" w:w="1440"/>
          </w:tcPr>
          <w:p>
            <w:r>
              <w:t>95.39</w:t>
            </w:r>
          </w:p>
        </w:tc>
        <w:tc>
          <w:tcPr>
            <w:tcW w:type="dxa" w:w="1440"/>
          </w:tcPr>
          <w:p>
            <w:r>
              <w:t>3.39</w:t>
            </w:r>
          </w:p>
        </w:tc>
        <w:tc>
          <w:tcPr>
            <w:tcW w:type="dxa" w:w="1440"/>
          </w:tcPr>
          <w:p>
            <w:r>
              <w:t>7.49</w:t>
            </w:r>
          </w:p>
        </w:tc>
        <w:tc>
          <w:tcPr>
            <w:tcW w:type="dxa" w:w="1440"/>
          </w:tcPr>
          <w:p>
            <w:r>
              <w:t>2.92</w:t>
            </w:r>
          </w:p>
        </w:tc>
        <w:tc>
          <w:tcPr>
            <w:tcW w:type="dxa" w:w="1440"/>
          </w:tcPr>
          <w:p>
            <w:r>
              <w:t>0.79</w:t>
            </w:r>
          </w:p>
        </w:tc>
      </w:tr>
      <w:tr>
        <w:tc>
          <w:tcPr>
            <w:tcW w:type="dxa" w:w="1440"/>
          </w:tcPr>
          <w:p>
            <w:r>
              <w:t>891.60</w:t>
            </w:r>
          </w:p>
        </w:tc>
        <w:tc>
          <w:tcPr>
            <w:tcW w:type="dxa" w:w="1440"/>
          </w:tcPr>
          <w:p>
            <w:r>
              <w:t>95.59</w:t>
            </w:r>
          </w:p>
        </w:tc>
        <w:tc>
          <w:tcPr>
            <w:tcW w:type="dxa" w:w="1440"/>
          </w:tcPr>
          <w:p>
            <w:r>
              <w:t>3.59</w:t>
            </w:r>
          </w:p>
        </w:tc>
        <w:tc>
          <w:tcPr>
            <w:tcW w:type="dxa" w:w="1440"/>
          </w:tcPr>
          <w:p>
            <w:r>
              <w:t>7.73</w:t>
            </w:r>
          </w:p>
        </w:tc>
        <w:tc>
          <w:tcPr>
            <w:tcW w:type="dxa" w:w="1440"/>
          </w:tcPr>
          <w:p>
            <w:r>
              <w:t>3.09</w:t>
            </w:r>
          </w:p>
        </w:tc>
        <w:tc>
          <w:tcPr>
            <w:tcW w:type="dxa" w:w="1440"/>
          </w:tcPr>
          <w:p>
            <w:r>
              <w:t>0.80</w:t>
            </w:r>
          </w:p>
        </w:tc>
      </w:tr>
      <w:tr>
        <w:tc>
          <w:tcPr>
            <w:tcW w:type="dxa" w:w="1440"/>
          </w:tcPr>
          <w:p>
            <w:r>
              <w:t>976.40</w:t>
            </w:r>
          </w:p>
        </w:tc>
        <w:tc>
          <w:tcPr>
            <w:tcW w:type="dxa" w:w="1440"/>
          </w:tcPr>
          <w:p>
            <w:r>
              <w:t>95.77</w:t>
            </w:r>
          </w:p>
        </w:tc>
        <w:tc>
          <w:tcPr>
            <w:tcW w:type="dxa" w:w="1440"/>
          </w:tcPr>
          <w:p>
            <w:r>
              <w:t>3.77</w:t>
            </w:r>
          </w:p>
        </w:tc>
        <w:tc>
          <w:tcPr>
            <w:tcW w:type="dxa" w:w="1440"/>
          </w:tcPr>
          <w:p>
            <w:r>
              <w:t>7.95</w:t>
            </w:r>
          </w:p>
        </w:tc>
        <w:tc>
          <w:tcPr>
            <w:tcW w:type="dxa" w:w="1440"/>
          </w:tcPr>
          <w:p>
            <w:r>
              <w:t>3.25</w:t>
            </w:r>
          </w:p>
        </w:tc>
        <w:tc>
          <w:tcPr>
            <w:tcW w:type="dxa" w:w="1440"/>
          </w:tcPr>
          <w:p>
            <w:r>
              <w:t>0.80</w:t>
            </w:r>
          </w:p>
        </w:tc>
      </w:tr>
      <w:tr>
        <w:tc>
          <w:tcPr>
            <w:tcW w:type="dxa" w:w="1440"/>
          </w:tcPr>
          <w:p>
            <w:r>
              <w:t>1030.00</w:t>
            </w:r>
          </w:p>
        </w:tc>
        <w:tc>
          <w:tcPr>
            <w:tcW w:type="dxa" w:w="1440"/>
          </w:tcPr>
          <w:p>
            <w:r>
              <w:t>95.89</w:t>
            </w:r>
          </w:p>
        </w:tc>
        <w:tc>
          <w:tcPr>
            <w:tcW w:type="dxa" w:w="1440"/>
          </w:tcPr>
          <w:p>
            <w:r>
              <w:t>3.89</w:t>
            </w:r>
          </w:p>
        </w:tc>
        <w:tc>
          <w:tcPr>
            <w:tcW w:type="dxa" w:w="1440"/>
          </w:tcPr>
          <w:p>
            <w:r>
              <w:t>8.08</w:t>
            </w:r>
          </w:p>
        </w:tc>
        <w:tc>
          <w:tcPr>
            <w:tcW w:type="dxa" w:w="1440"/>
          </w:tcPr>
          <w:p>
            <w:r>
              <w:t>3.35</w:t>
            </w:r>
          </w:p>
        </w:tc>
        <w:tc>
          <w:tcPr>
            <w:tcW w:type="dxa" w:w="1440"/>
          </w:tcPr>
          <w:p>
            <w:r>
              <w:t>0.80</w:t>
            </w:r>
          </w:p>
        </w:tc>
      </w:tr>
      <w:tr>
        <w:tc>
          <w:tcPr>
            <w:tcW w:type="dxa" w:w="1440"/>
          </w:tcPr>
          <w:p>
            <w:r>
              <w:t>1146.00</w:t>
            </w:r>
          </w:p>
        </w:tc>
        <w:tc>
          <w:tcPr>
            <w:tcW w:type="dxa" w:w="1440"/>
          </w:tcPr>
          <w:p>
            <w:r>
              <w:t>96.13</w:t>
            </w:r>
          </w:p>
        </w:tc>
        <w:tc>
          <w:tcPr>
            <w:tcW w:type="dxa" w:w="1440"/>
          </w:tcPr>
          <w:p>
            <w:r>
              <w:t>4.13</w:t>
            </w:r>
          </w:p>
        </w:tc>
        <w:tc>
          <w:tcPr>
            <w:tcW w:type="dxa" w:w="1440"/>
          </w:tcPr>
          <w:p>
            <w:r>
              <w:t>8.35</w:t>
            </w:r>
          </w:p>
        </w:tc>
        <w:tc>
          <w:tcPr>
            <w:tcW w:type="dxa" w:w="1440"/>
          </w:tcPr>
          <w:p>
            <w:r>
              <w:t>3.55</w:t>
            </w:r>
          </w:p>
        </w:tc>
        <w:tc>
          <w:tcPr>
            <w:tcW w:type="dxa" w:w="1440"/>
          </w:tcPr>
          <w:p>
            <w:r>
              <w:t>0.81</w:t>
            </w:r>
          </w:p>
        </w:tc>
      </w:tr>
      <w:tr>
        <w:tc>
          <w:tcPr>
            <w:tcW w:type="dxa" w:w="1440"/>
          </w:tcPr>
          <w:p>
            <w:r>
              <w:t>1230.80</w:t>
            </w:r>
          </w:p>
        </w:tc>
        <w:tc>
          <w:tcPr>
            <w:tcW w:type="dxa" w:w="1440"/>
          </w:tcPr>
          <w:p>
            <w:r>
              <w:t>96.29</w:t>
            </w:r>
          </w:p>
        </w:tc>
        <w:tc>
          <w:tcPr>
            <w:tcW w:type="dxa" w:w="1440"/>
          </w:tcPr>
          <w:p>
            <w:r>
              <w:t>4.29</w:t>
            </w:r>
          </w:p>
        </w:tc>
        <w:tc>
          <w:tcPr>
            <w:tcW w:type="dxa" w:w="1440"/>
          </w:tcPr>
          <w:p>
            <w:r>
              <w:t>8.53</w:t>
            </w:r>
          </w:p>
        </w:tc>
        <w:tc>
          <w:tcPr>
            <w:tcW w:type="dxa" w:w="1440"/>
          </w:tcPr>
          <w:p>
            <w:r>
              <w:t>3.70</w:t>
            </w:r>
          </w:p>
        </w:tc>
        <w:tc>
          <w:tcPr>
            <w:tcW w:type="dxa" w:w="1440"/>
          </w:tcPr>
          <w:p>
            <w:r>
              <w:t>0.81</w:t>
            </w:r>
          </w:p>
        </w:tc>
      </w:tr>
      <w:tr>
        <w:tc>
          <w:tcPr>
            <w:tcW w:type="dxa" w:w="1440"/>
          </w:tcPr>
          <w:p>
            <w:r>
              <w:t>1315.60</w:t>
            </w:r>
          </w:p>
        </w:tc>
        <w:tc>
          <w:tcPr>
            <w:tcW w:type="dxa" w:w="1440"/>
          </w:tcPr>
          <w:p>
            <w:r>
              <w:t>96.46</w:t>
            </w:r>
          </w:p>
        </w:tc>
        <w:tc>
          <w:tcPr>
            <w:tcW w:type="dxa" w:w="1440"/>
          </w:tcPr>
          <w:p>
            <w:r>
              <w:t>4.46</w:t>
            </w:r>
          </w:p>
        </w:tc>
        <w:tc>
          <w:tcPr>
            <w:tcW w:type="dxa" w:w="1440"/>
          </w:tcPr>
          <w:p>
            <w:r>
              <w:t>8.71</w:t>
            </w:r>
          </w:p>
        </w:tc>
        <w:tc>
          <w:tcPr>
            <w:tcW w:type="dxa" w:w="1440"/>
          </w:tcPr>
          <w:p>
            <w:r>
              <w:t>3.84</w:t>
            </w:r>
          </w:p>
        </w:tc>
        <w:tc>
          <w:tcPr>
            <w:tcW w:type="dxa" w:w="1440"/>
          </w:tcPr>
          <w:p>
            <w:r>
              <w:t>0.82</w:t>
            </w:r>
          </w:p>
        </w:tc>
      </w:tr>
      <w:tr>
        <w:tc>
          <w:tcPr>
            <w:tcW w:type="dxa" w:w="1440"/>
          </w:tcPr>
          <w:p>
            <w:r>
              <w:t>1400.40</w:t>
            </w:r>
          </w:p>
        </w:tc>
        <w:tc>
          <w:tcPr>
            <w:tcW w:type="dxa" w:w="1440"/>
          </w:tcPr>
          <w:p>
            <w:r>
              <w:t>96.61</w:t>
            </w:r>
          </w:p>
        </w:tc>
        <w:tc>
          <w:tcPr>
            <w:tcW w:type="dxa" w:w="1440"/>
          </w:tcPr>
          <w:p>
            <w:r>
              <w:t>4.61</w:t>
            </w:r>
          </w:p>
        </w:tc>
        <w:tc>
          <w:tcPr>
            <w:tcW w:type="dxa" w:w="1440"/>
          </w:tcPr>
          <w:p>
            <w:r>
              <w:t>8.87</w:t>
            </w:r>
          </w:p>
        </w:tc>
        <w:tc>
          <w:tcPr>
            <w:tcW w:type="dxa" w:w="1440"/>
          </w:tcPr>
          <w:p>
            <w:r>
              <w:t>3.97</w:t>
            </w:r>
          </w:p>
        </w:tc>
        <w:tc>
          <w:tcPr>
            <w:tcW w:type="dxa" w:w="1440"/>
          </w:tcPr>
          <w:p>
            <w:r>
              <w:t>0.82</w:t>
            </w:r>
          </w:p>
        </w:tc>
      </w:tr>
      <w:tr>
        <w:tc>
          <w:tcPr>
            <w:tcW w:type="dxa" w:w="1440"/>
          </w:tcPr>
          <w:p>
            <w:r>
              <w:t>1485.20</w:t>
            </w:r>
          </w:p>
        </w:tc>
        <w:tc>
          <w:tcPr>
            <w:tcW w:type="dxa" w:w="1440"/>
          </w:tcPr>
          <w:p>
            <w:r>
              <w:t>96.76</w:t>
            </w:r>
          </w:p>
        </w:tc>
        <w:tc>
          <w:tcPr>
            <w:tcW w:type="dxa" w:w="1440"/>
          </w:tcPr>
          <w:p>
            <w:r>
              <w:t>4.76</w:t>
            </w:r>
          </w:p>
        </w:tc>
        <w:tc>
          <w:tcPr>
            <w:tcW w:type="dxa" w:w="1440"/>
          </w:tcPr>
          <w:p>
            <w:r>
              <w:t>9.03</w:t>
            </w:r>
          </w:p>
        </w:tc>
        <w:tc>
          <w:tcPr>
            <w:tcW w:type="dxa" w:w="1440"/>
          </w:tcPr>
          <w:p>
            <w:r>
              <w:t>4.10</w:t>
            </w:r>
          </w:p>
        </w:tc>
        <w:tc>
          <w:tcPr>
            <w:tcW w:type="dxa" w:w="1440"/>
          </w:tcPr>
          <w:p>
            <w:r>
              <w:t>0.82</w:t>
            </w:r>
          </w:p>
        </w:tc>
      </w:tr>
      <w:tr>
        <w:tc>
          <w:tcPr>
            <w:tcW w:type="dxa" w:w="1440"/>
          </w:tcPr>
          <w:p>
            <w:r>
              <w:t>1570.00</w:t>
            </w:r>
          </w:p>
        </w:tc>
        <w:tc>
          <w:tcPr>
            <w:tcW w:type="dxa" w:w="1440"/>
          </w:tcPr>
          <w:p>
            <w:r>
              <w:t>96.91</w:t>
            </w:r>
          </w:p>
        </w:tc>
        <w:tc>
          <w:tcPr>
            <w:tcW w:type="dxa" w:w="1440"/>
          </w:tcPr>
          <w:p>
            <w:r>
              <w:t>4.91</w:t>
            </w:r>
          </w:p>
        </w:tc>
        <w:tc>
          <w:tcPr>
            <w:tcW w:type="dxa" w:w="1440"/>
          </w:tcPr>
          <w:p>
            <w:r>
              <w:t>9.18</w:t>
            </w:r>
          </w:p>
        </w:tc>
        <w:tc>
          <w:tcPr>
            <w:tcW w:type="dxa" w:w="1440"/>
          </w:tcPr>
          <w:p>
            <w:r>
              <w:t>4.23</w:t>
            </w:r>
          </w:p>
        </w:tc>
        <w:tc>
          <w:tcPr>
            <w:tcW w:type="dxa" w:w="1440"/>
          </w:tcPr>
          <w:p>
            <w:r>
              <w:t>0.83</w:t>
            </w:r>
          </w:p>
        </w:tc>
      </w:tr>
    </w:tbl>
    <w:p>
      <w:pPr>
        <w:pStyle w:val="Heading2"/>
      </w:pPr>
      <w:r>
        <w:t>Tailwater Channel Data - TH-SF2-Culvert_Prop</w:t>
      </w:r>
    </w:p>
    <w:p>
      <w:r>
        <w:t>Tailwater Channel Option: Trapezoidal Channel</w:t>
      </w:r>
    </w:p>
    <w:p>
      <w:r>
        <w:t>Bottom Width: 25.00 ft</w:t>
      </w:r>
    </w:p>
    <w:p>
      <w:r>
        <w:t>Side Slope (H:V): 2.00 (_:1)</w:t>
      </w:r>
    </w:p>
    <w:p>
      <w:r>
        <w:t>Channel Slope: 0.0138</w:t>
      </w:r>
    </w:p>
    <w:p>
      <w:r>
        <w:t>Channel Manning's n: 0.0450</w:t>
      </w:r>
    </w:p>
    <w:p>
      <w:r>
        <w:t>Channel Invert Elevation: 92.00 ft</w:t>
      </w:r>
    </w:p>
    <w:p>
      <w:pPr>
        <w:pStyle w:val="Heading2"/>
      </w:pPr>
      <w:r>
        <w:t>Roadway Data for Crossing: TH-SF2-Culvert_Prop</w:t>
      </w:r>
    </w:p>
    <w:p>
      <w:r>
        <w:t>Roadway Profile Shape: Constant Roadway Elevation</w:t>
      </w:r>
    </w:p>
    <w:p>
      <w:r>
        <w:t>Crest Length: 200.00 ft</w:t>
      </w:r>
    </w:p>
    <w:p>
      <w:r>
        <w:t>Crest Elevation: 101.78 ft</w:t>
      </w:r>
    </w:p>
    <w:p>
      <w:r>
        <w:t>Roadway Surface: Paved</w:t>
      </w:r>
    </w:p>
    <w:p>
      <w:r>
        <w:t>Roadway Top Width: 15.00 ft</w:t>
      </w:r>
    </w:p>
    <w:p>
      <w:pPr>
        <w:pStyle w:val="Heading2"/>
      </w:pPr>
      <w:r>
        <w:t>Crossing Discharge Data</w:t>
      </w:r>
    </w:p>
    <w:p>
      <w:r>
        <w:t>Discharge Selection Method: Specify Minimum, Design, and Maximum Flow</w:t>
      </w:r>
    </w:p>
    <w:p>
      <w:r>
        <w:t>Minimum Flow: 722.00 cfs</w:t>
      </w:r>
    </w:p>
    <w:p>
      <w:r>
        <w:t>Design Flow: 1030.00 cfs</w:t>
      </w:r>
    </w:p>
    <w:p>
      <w:r>
        <w:t>Maximum Flow: 1570.00 cfs</w:t>
      </w:r>
    </w:p>
    <w:p>
      <w:pPr>
        <w:pStyle w:val="Heading3"/>
      </w:pPr>
      <w:r>
        <w:t>Table 6 - Summary of Culvert Flows at Crossing: TH-SF2-Culvert_Prop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Headwater Elevation (ft)</w:t>
            </w:r>
          </w:p>
        </w:tc>
        <w:tc>
          <w:tcPr>
            <w:tcW w:type="dxa" w:w="1728"/>
          </w:tcPr>
          <w:p>
            <w:r>
              <w:t>Total Discharge (cfs)</w:t>
            </w:r>
          </w:p>
        </w:tc>
        <w:tc>
          <w:tcPr>
            <w:tcW w:type="dxa" w:w="1728"/>
          </w:tcPr>
          <w:p>
            <w:r>
              <w:t>Proposed Discharge (cfs)</w:t>
            </w:r>
          </w:p>
        </w:tc>
        <w:tc>
          <w:tcPr>
            <w:tcW w:type="dxa" w:w="1728"/>
          </w:tcPr>
          <w:p>
            <w:r>
              <w:t>Roadway Discharge (cfs)</w:t>
            </w:r>
          </w:p>
        </w:tc>
        <w:tc>
          <w:tcPr>
            <w:tcW w:type="dxa" w:w="1728"/>
          </w:tcPr>
          <w:p>
            <w:r>
              <w:t>Iterations</w:t>
            </w:r>
          </w:p>
        </w:tc>
      </w:tr>
      <w:tr>
        <w:tc>
          <w:tcPr>
            <w:tcW w:type="dxa" w:w="1728"/>
          </w:tcPr>
          <w:p>
            <w:r>
              <w:t>99.15</w:t>
            </w:r>
          </w:p>
        </w:tc>
        <w:tc>
          <w:tcPr>
            <w:tcW w:type="dxa" w:w="1728"/>
          </w:tcPr>
          <w:p>
            <w:r>
              <w:t>722.00</w:t>
            </w:r>
          </w:p>
        </w:tc>
        <w:tc>
          <w:tcPr>
            <w:tcW w:type="dxa" w:w="1728"/>
          </w:tcPr>
          <w:p>
            <w:r>
              <w:t>722.00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99.59</w:t>
            </w:r>
          </w:p>
        </w:tc>
        <w:tc>
          <w:tcPr>
            <w:tcW w:type="dxa" w:w="1728"/>
          </w:tcPr>
          <w:p>
            <w:r>
              <w:t>806.80</w:t>
            </w:r>
          </w:p>
        </w:tc>
        <w:tc>
          <w:tcPr>
            <w:tcW w:type="dxa" w:w="1728"/>
          </w:tcPr>
          <w:p>
            <w:r>
              <w:t>806.80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100.03</w:t>
            </w:r>
          </w:p>
        </w:tc>
        <w:tc>
          <w:tcPr>
            <w:tcW w:type="dxa" w:w="1728"/>
          </w:tcPr>
          <w:p>
            <w:r>
              <w:t>891.60</w:t>
            </w:r>
          </w:p>
        </w:tc>
        <w:tc>
          <w:tcPr>
            <w:tcW w:type="dxa" w:w="1728"/>
          </w:tcPr>
          <w:p>
            <w:r>
              <w:t>891.60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100.45</w:t>
            </w:r>
          </w:p>
        </w:tc>
        <w:tc>
          <w:tcPr>
            <w:tcW w:type="dxa" w:w="1728"/>
          </w:tcPr>
          <w:p>
            <w:r>
              <w:t>976.40</w:t>
            </w:r>
          </w:p>
        </w:tc>
        <w:tc>
          <w:tcPr>
            <w:tcW w:type="dxa" w:w="1728"/>
          </w:tcPr>
          <w:p>
            <w:r>
              <w:t>976.40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100.70</w:t>
            </w:r>
          </w:p>
        </w:tc>
        <w:tc>
          <w:tcPr>
            <w:tcW w:type="dxa" w:w="1728"/>
          </w:tcPr>
          <w:p>
            <w:r>
              <w:t>1030.00</w:t>
            </w:r>
          </w:p>
        </w:tc>
        <w:tc>
          <w:tcPr>
            <w:tcW w:type="dxa" w:w="1728"/>
          </w:tcPr>
          <w:p>
            <w:r>
              <w:t>1030.00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101.10</w:t>
            </w:r>
          </w:p>
        </w:tc>
        <w:tc>
          <w:tcPr>
            <w:tcW w:type="dxa" w:w="1728"/>
          </w:tcPr>
          <w:p>
            <w:r>
              <w:t>1146.00</w:t>
            </w:r>
          </w:p>
        </w:tc>
        <w:tc>
          <w:tcPr>
            <w:tcW w:type="dxa" w:w="1728"/>
          </w:tcPr>
          <w:p>
            <w:r>
              <w:t>1146.00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101.42</w:t>
            </w:r>
          </w:p>
        </w:tc>
        <w:tc>
          <w:tcPr>
            <w:tcW w:type="dxa" w:w="1728"/>
          </w:tcPr>
          <w:p>
            <w:r>
              <w:t>1230.80</w:t>
            </w:r>
          </w:p>
        </w:tc>
        <w:tc>
          <w:tcPr>
            <w:tcW w:type="dxa" w:w="1728"/>
          </w:tcPr>
          <w:p>
            <w:r>
              <w:t>1230.80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101.85</w:t>
            </w:r>
          </w:p>
        </w:tc>
        <w:tc>
          <w:tcPr>
            <w:tcW w:type="dxa" w:w="1728"/>
          </w:tcPr>
          <w:p>
            <w:r>
              <w:t>1315.60</w:t>
            </w:r>
          </w:p>
        </w:tc>
        <w:tc>
          <w:tcPr>
            <w:tcW w:type="dxa" w:w="1728"/>
          </w:tcPr>
          <w:p>
            <w:r>
              <w:t>1304.85</w:t>
            </w:r>
          </w:p>
        </w:tc>
        <w:tc>
          <w:tcPr>
            <w:tcW w:type="dxa" w:w="1728"/>
          </w:tcPr>
          <w:p>
            <w:r>
              <w:t>10.44</w:t>
            </w:r>
          </w:p>
        </w:tc>
        <w:tc>
          <w:tcPr>
            <w:tcW w:type="dxa" w:w="1728"/>
          </w:tcPr>
          <w:p>
            <w:r>
              <w:t>10</w:t>
            </w:r>
          </w:p>
        </w:tc>
      </w:tr>
      <w:tr>
        <w:tc>
          <w:tcPr>
            <w:tcW w:type="dxa" w:w="1728"/>
          </w:tcPr>
          <w:p>
            <w:r>
              <w:t>102.01</w:t>
            </w:r>
          </w:p>
        </w:tc>
        <w:tc>
          <w:tcPr>
            <w:tcW w:type="dxa" w:w="1728"/>
          </w:tcPr>
          <w:p>
            <w:r>
              <w:t>1400.40</w:t>
            </w:r>
          </w:p>
        </w:tc>
        <w:tc>
          <w:tcPr>
            <w:tcW w:type="dxa" w:w="1728"/>
          </w:tcPr>
          <w:p>
            <w:r>
              <w:t>1332.81</w:t>
            </w:r>
          </w:p>
        </w:tc>
        <w:tc>
          <w:tcPr>
            <w:tcW w:type="dxa" w:w="1728"/>
          </w:tcPr>
          <w:p>
            <w:r>
              <w:t>67.19</w:t>
            </w:r>
          </w:p>
        </w:tc>
        <w:tc>
          <w:tcPr>
            <w:tcW w:type="dxa" w:w="1728"/>
          </w:tcPr>
          <w:p>
            <w:r>
              <w:t>6</w:t>
            </w:r>
          </w:p>
        </w:tc>
      </w:tr>
      <w:tr>
        <w:tc>
          <w:tcPr>
            <w:tcW w:type="dxa" w:w="1728"/>
          </w:tcPr>
          <w:p>
            <w:r>
              <w:t>102.14</w:t>
            </w:r>
          </w:p>
        </w:tc>
        <w:tc>
          <w:tcPr>
            <w:tcW w:type="dxa" w:w="1728"/>
          </w:tcPr>
          <w:p>
            <w:r>
              <w:t>1485.20</w:t>
            </w:r>
          </w:p>
        </w:tc>
        <w:tc>
          <w:tcPr>
            <w:tcW w:type="dxa" w:w="1728"/>
          </w:tcPr>
          <w:p>
            <w:r>
              <w:t>1354.15</w:t>
            </w:r>
          </w:p>
        </w:tc>
        <w:tc>
          <w:tcPr>
            <w:tcW w:type="dxa" w:w="1728"/>
          </w:tcPr>
          <w:p>
            <w:r>
              <w:t>130.60</w:t>
            </w:r>
          </w:p>
        </w:tc>
        <w:tc>
          <w:tcPr>
            <w:tcW w:type="dxa" w:w="1728"/>
          </w:tcPr>
          <w:p>
            <w:r>
              <w:t>5</w:t>
            </w:r>
          </w:p>
        </w:tc>
      </w:tr>
      <w:tr>
        <w:tc>
          <w:tcPr>
            <w:tcW w:type="dxa" w:w="1728"/>
          </w:tcPr>
          <w:p>
            <w:r>
              <w:t>102.25</w:t>
            </w:r>
          </w:p>
        </w:tc>
        <w:tc>
          <w:tcPr>
            <w:tcW w:type="dxa" w:w="1728"/>
          </w:tcPr>
          <w:p>
            <w:r>
              <w:t>1570.00</w:t>
            </w:r>
          </w:p>
        </w:tc>
        <w:tc>
          <w:tcPr>
            <w:tcW w:type="dxa" w:w="1728"/>
          </w:tcPr>
          <w:p>
            <w:r>
              <w:t>1372.53</w:t>
            </w:r>
          </w:p>
        </w:tc>
        <w:tc>
          <w:tcPr>
            <w:tcW w:type="dxa" w:w="1728"/>
          </w:tcPr>
          <w:p>
            <w:r>
              <w:t>196.51</w:t>
            </w:r>
          </w:p>
        </w:tc>
        <w:tc>
          <w:tcPr>
            <w:tcW w:type="dxa" w:w="1728"/>
          </w:tcPr>
          <w:p>
            <w:r>
              <w:t>4</w:t>
            </w:r>
          </w:p>
        </w:tc>
      </w:tr>
      <w:tr>
        <w:tc>
          <w:tcPr>
            <w:tcW w:type="dxa" w:w="1728"/>
          </w:tcPr>
          <w:p>
            <w:r>
              <w:t>101.78</w:t>
            </w:r>
          </w:p>
        </w:tc>
        <w:tc>
          <w:tcPr>
            <w:tcW w:type="dxa" w:w="1728"/>
          </w:tcPr>
          <w:p>
            <w:r>
              <w:t>1293.03</w:t>
            </w:r>
          </w:p>
        </w:tc>
        <w:tc>
          <w:tcPr>
            <w:tcW w:type="dxa" w:w="1728"/>
          </w:tcPr>
          <w:p>
            <w:r>
              <w:t>1293.03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Overtopping</w:t>
            </w:r>
          </w:p>
        </w:tc>
      </w:tr>
    </w:tbl>
    <w:p>
      <w:pPr>
        <w:pStyle w:val="Heading3"/>
      </w:pPr>
      <w:r>
        <w:t>Rating Curve Plot for Crossing: TH-SF2-Culvert_Prop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.bmp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bmp"/><Relationship Id="rId10" Type="http://schemas.openxmlformats.org/officeDocument/2006/relationships/image" Target="media/image2.bmp"/><Relationship Id="rId11" Type="http://schemas.openxmlformats.org/officeDocument/2006/relationships/image" Target="media/image3.bmp"/><Relationship Id="rId12" Type="http://schemas.openxmlformats.org/officeDocument/2006/relationships/image" Target="media/image4.bmp"/><Relationship Id="rId13" Type="http://schemas.openxmlformats.org/officeDocument/2006/relationships/image" Target="media/image5.bmp"/><Relationship Id="rId14" Type="http://schemas.openxmlformats.org/officeDocument/2006/relationships/image" Target="media/image6.b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