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HY-8 Culvert Analysis Report</w:t>
      </w:r>
    </w:p>
    <w:p>
      <w:pPr>
        <w:pStyle w:val="Heading2"/>
      </w:pPr>
      <w:r>
        <w:t>Crossing Discharge Data</w:t>
      </w:r>
    </w:p>
    <w:p>
      <w:r>
        <w:t>Discharge Selection Method: Specify Minimum, Design, and Maximum Flow</w:t>
      </w:r>
    </w:p>
    <w:p>
      <w:r>
        <w:t>Minimum Flow: 100.00 cfs</w:t>
      </w:r>
    </w:p>
    <w:p>
      <w:r>
        <w:t>Design Flow: 317.00 cfs</w:t>
      </w:r>
    </w:p>
    <w:p>
      <w:r>
        <w:t>Maximum Flow: 442.00 cfs</w:t>
      </w:r>
    </w:p>
    <w:p>
      <w:pPr>
        <w:pStyle w:val="Heading3"/>
      </w:pPr>
      <w:r>
        <w:t>Table 1 - Summary of Culvert Flows at Crossing: CLA-40-0737 Proposed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Headwater Elevation (ft)</w:t>
            </w:r>
          </w:p>
        </w:tc>
        <w:tc>
          <w:tcPr>
            <w:tcW w:type="dxa" w:w="1728"/>
          </w:tcPr>
          <w:p>
            <w:r>
              <w:t>Total Discharge (cfs)</w:t>
            </w:r>
          </w:p>
        </w:tc>
        <w:tc>
          <w:tcPr>
            <w:tcW w:type="dxa" w:w="1728"/>
          </w:tcPr>
          <w:p>
            <w:r>
              <w:t>Stone Arch Discharge (cfs)</w:t>
            </w:r>
          </w:p>
        </w:tc>
        <w:tc>
          <w:tcPr>
            <w:tcW w:type="dxa" w:w="1728"/>
          </w:tcPr>
          <w:p>
            <w:r>
              <w:t>Roadway Discharge (cfs)</w:t>
            </w:r>
          </w:p>
        </w:tc>
        <w:tc>
          <w:tcPr>
            <w:tcW w:type="dxa" w:w="1728"/>
          </w:tcPr>
          <w:p>
            <w:r>
              <w:t>Iterations</w:t>
            </w:r>
          </w:p>
        </w:tc>
      </w:tr>
      <w:tr>
        <w:tc>
          <w:tcPr>
            <w:tcW w:type="dxa" w:w="1728"/>
          </w:tcPr>
          <w:p>
            <w:r>
              <w:t>1006.21</w:t>
            </w:r>
          </w:p>
        </w:tc>
        <w:tc>
          <w:tcPr>
            <w:tcW w:type="dxa" w:w="1728"/>
          </w:tcPr>
          <w:p>
            <w:r>
              <w:t>100.00</w:t>
            </w:r>
          </w:p>
        </w:tc>
        <w:tc>
          <w:tcPr>
            <w:tcW w:type="dxa" w:w="1728"/>
          </w:tcPr>
          <w:p>
            <w:r>
              <w:t>100.00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1007.03</w:t>
            </w:r>
          </w:p>
        </w:tc>
        <w:tc>
          <w:tcPr>
            <w:tcW w:type="dxa" w:w="1728"/>
          </w:tcPr>
          <w:p>
            <w:r>
              <w:t>134.20</w:t>
            </w:r>
          </w:p>
        </w:tc>
        <w:tc>
          <w:tcPr>
            <w:tcW w:type="dxa" w:w="1728"/>
          </w:tcPr>
          <w:p>
            <w:r>
              <w:t>134.20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1007.82</w:t>
            </w:r>
          </w:p>
        </w:tc>
        <w:tc>
          <w:tcPr>
            <w:tcW w:type="dxa" w:w="1728"/>
          </w:tcPr>
          <w:p>
            <w:r>
              <w:t>168.40</w:t>
            </w:r>
          </w:p>
        </w:tc>
        <w:tc>
          <w:tcPr>
            <w:tcW w:type="dxa" w:w="1728"/>
          </w:tcPr>
          <w:p>
            <w:r>
              <w:t>168.40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1008.57</w:t>
            </w:r>
          </w:p>
        </w:tc>
        <w:tc>
          <w:tcPr>
            <w:tcW w:type="dxa" w:w="1728"/>
          </w:tcPr>
          <w:p>
            <w:r>
              <w:t>202.60</w:t>
            </w:r>
          </w:p>
        </w:tc>
        <w:tc>
          <w:tcPr>
            <w:tcW w:type="dxa" w:w="1728"/>
          </w:tcPr>
          <w:p>
            <w:r>
              <w:t>202.60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1009.33</w:t>
            </w:r>
          </w:p>
        </w:tc>
        <w:tc>
          <w:tcPr>
            <w:tcW w:type="dxa" w:w="1728"/>
          </w:tcPr>
          <w:p>
            <w:r>
              <w:t>236.80</w:t>
            </w:r>
          </w:p>
        </w:tc>
        <w:tc>
          <w:tcPr>
            <w:tcW w:type="dxa" w:w="1728"/>
          </w:tcPr>
          <w:p>
            <w:r>
              <w:t>236.80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1010.10</w:t>
            </w:r>
          </w:p>
        </w:tc>
        <w:tc>
          <w:tcPr>
            <w:tcW w:type="dxa" w:w="1728"/>
          </w:tcPr>
          <w:p>
            <w:r>
              <w:t>271.00</w:t>
            </w:r>
          </w:p>
        </w:tc>
        <w:tc>
          <w:tcPr>
            <w:tcW w:type="dxa" w:w="1728"/>
          </w:tcPr>
          <w:p>
            <w:r>
              <w:t>271.00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1011.02</w:t>
            </w:r>
          </w:p>
        </w:tc>
        <w:tc>
          <w:tcPr>
            <w:tcW w:type="dxa" w:w="1728"/>
          </w:tcPr>
          <w:p>
            <w:r>
              <w:t>317.00</w:t>
            </w:r>
          </w:p>
        </w:tc>
        <w:tc>
          <w:tcPr>
            <w:tcW w:type="dxa" w:w="1728"/>
          </w:tcPr>
          <w:p>
            <w:r>
              <w:t>308.85</w:t>
            </w:r>
          </w:p>
        </w:tc>
        <w:tc>
          <w:tcPr>
            <w:tcW w:type="dxa" w:w="1728"/>
          </w:tcPr>
          <w:p>
            <w:r>
              <w:t>7.89</w:t>
            </w:r>
          </w:p>
        </w:tc>
        <w:tc>
          <w:tcPr>
            <w:tcW w:type="dxa" w:w="1728"/>
          </w:tcPr>
          <w:p>
            <w:r>
              <w:t>19</w:t>
            </w:r>
          </w:p>
        </w:tc>
      </w:tr>
      <w:tr>
        <w:tc>
          <w:tcPr>
            <w:tcW w:type="dxa" w:w="1728"/>
          </w:tcPr>
          <w:p>
            <w:r>
              <w:t>1011.05</w:t>
            </w:r>
          </w:p>
        </w:tc>
        <w:tc>
          <w:tcPr>
            <w:tcW w:type="dxa" w:w="1728"/>
          </w:tcPr>
          <w:p>
            <w:r>
              <w:t>339.40</w:t>
            </w:r>
          </w:p>
        </w:tc>
        <w:tc>
          <w:tcPr>
            <w:tcW w:type="dxa" w:w="1728"/>
          </w:tcPr>
          <w:p>
            <w:r>
              <w:t>309.73</w:t>
            </w:r>
          </w:p>
        </w:tc>
        <w:tc>
          <w:tcPr>
            <w:tcW w:type="dxa" w:w="1728"/>
          </w:tcPr>
          <w:p>
            <w:r>
              <w:t>29.00</w:t>
            </w:r>
          </w:p>
        </w:tc>
        <w:tc>
          <w:tcPr>
            <w:tcW w:type="dxa" w:w="1728"/>
          </w:tcPr>
          <w:p>
            <w:r>
              <w:t>6</w:t>
            </w:r>
          </w:p>
        </w:tc>
      </w:tr>
      <w:tr>
        <w:tc>
          <w:tcPr>
            <w:tcW w:type="dxa" w:w="1728"/>
          </w:tcPr>
          <w:p>
            <w:r>
              <w:t>1011.08</w:t>
            </w:r>
          </w:p>
        </w:tc>
        <w:tc>
          <w:tcPr>
            <w:tcW w:type="dxa" w:w="1728"/>
          </w:tcPr>
          <w:p>
            <w:r>
              <w:t>373.60</w:t>
            </w:r>
          </w:p>
        </w:tc>
        <w:tc>
          <w:tcPr>
            <w:tcW w:type="dxa" w:w="1728"/>
          </w:tcPr>
          <w:p>
            <w:r>
              <w:t>310.72</w:t>
            </w:r>
          </w:p>
        </w:tc>
        <w:tc>
          <w:tcPr>
            <w:tcW w:type="dxa" w:w="1728"/>
          </w:tcPr>
          <w:p>
            <w:r>
              <w:t>62.26</w:t>
            </w:r>
          </w:p>
        </w:tc>
        <w:tc>
          <w:tcPr>
            <w:tcW w:type="dxa" w:w="1728"/>
          </w:tcPr>
          <w:p>
            <w:r>
              <w:t>5</w:t>
            </w:r>
          </w:p>
        </w:tc>
      </w:tr>
      <w:tr>
        <w:tc>
          <w:tcPr>
            <w:tcW w:type="dxa" w:w="1728"/>
          </w:tcPr>
          <w:p>
            <w:r>
              <w:t>1011.10</w:t>
            </w:r>
          </w:p>
        </w:tc>
        <w:tc>
          <w:tcPr>
            <w:tcW w:type="dxa" w:w="1728"/>
          </w:tcPr>
          <w:p>
            <w:r>
              <w:t>407.80</w:t>
            </w:r>
          </w:p>
        </w:tc>
        <w:tc>
          <w:tcPr>
            <w:tcW w:type="dxa" w:w="1728"/>
          </w:tcPr>
          <w:p>
            <w:r>
              <w:t>311.55</w:t>
            </w:r>
          </w:p>
        </w:tc>
        <w:tc>
          <w:tcPr>
            <w:tcW w:type="dxa" w:w="1728"/>
          </w:tcPr>
          <w:p>
            <w:r>
              <w:t>96.03</w:t>
            </w:r>
          </w:p>
        </w:tc>
        <w:tc>
          <w:tcPr>
            <w:tcW w:type="dxa" w:w="1728"/>
          </w:tcPr>
          <w:p>
            <w:r>
              <w:t>5</w:t>
            </w:r>
          </w:p>
        </w:tc>
      </w:tr>
      <w:tr>
        <w:tc>
          <w:tcPr>
            <w:tcW w:type="dxa" w:w="1728"/>
          </w:tcPr>
          <w:p>
            <w:r>
              <w:t>1011.12</w:t>
            </w:r>
          </w:p>
        </w:tc>
        <w:tc>
          <w:tcPr>
            <w:tcW w:type="dxa" w:w="1728"/>
          </w:tcPr>
          <w:p>
            <w:r>
              <w:t>442.00</w:t>
            </w:r>
          </w:p>
        </w:tc>
        <w:tc>
          <w:tcPr>
            <w:tcW w:type="dxa" w:w="1728"/>
          </w:tcPr>
          <w:p>
            <w:r>
              <w:t>312.28</w:t>
            </w:r>
          </w:p>
        </w:tc>
        <w:tc>
          <w:tcPr>
            <w:tcW w:type="dxa" w:w="1728"/>
          </w:tcPr>
          <w:p>
            <w:r>
              <w:t>129.34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1011.00</w:t>
            </w:r>
          </w:p>
        </w:tc>
        <w:tc>
          <w:tcPr>
            <w:tcW w:type="dxa" w:w="1728"/>
          </w:tcPr>
          <w:p>
            <w:r>
              <w:t>308.21</w:t>
            </w:r>
          </w:p>
        </w:tc>
        <w:tc>
          <w:tcPr>
            <w:tcW w:type="dxa" w:w="1728"/>
          </w:tcPr>
          <w:p>
            <w:r>
              <w:t>308.21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CLA-40-0737 Proposed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Culvert Data: Stone Arch</w:t>
      </w:r>
    </w:p>
    <w:p>
      <w:pPr>
        <w:pStyle w:val="Heading3"/>
      </w:pPr>
      <w:r>
        <w:t>Table 1 - Culvert Summary Table: Stone Arch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c>
          <w:tcPr>
            <w:tcW w:type="dxa" w:w="720"/>
          </w:tcPr>
          <w:p>
            <w:r>
              <w:t>Total Discharge (cfs)</w:t>
            </w:r>
          </w:p>
        </w:tc>
        <w:tc>
          <w:tcPr>
            <w:tcW w:type="dxa" w:w="720"/>
          </w:tcPr>
          <w:p>
            <w:r>
              <w:t>Culvert Discharge (cfs)</w:t>
            </w:r>
          </w:p>
        </w:tc>
        <w:tc>
          <w:tcPr>
            <w:tcW w:type="dxa" w:w="720"/>
          </w:tcPr>
          <w:p>
            <w:r>
              <w:t>Headwater Elevation (ft)</w:t>
            </w:r>
          </w:p>
        </w:tc>
        <w:tc>
          <w:tcPr>
            <w:tcW w:type="dxa" w:w="720"/>
          </w:tcPr>
          <w:p>
            <w:r>
              <w:t>Inlet Control Depth (ft)</w:t>
            </w:r>
          </w:p>
        </w:tc>
        <w:tc>
          <w:tcPr>
            <w:tcW w:type="dxa" w:w="720"/>
          </w:tcPr>
          <w:p>
            <w:r>
              <w:t>Outlet Control Depth (ft)</w:t>
            </w:r>
          </w:p>
        </w:tc>
        <w:tc>
          <w:tcPr>
            <w:tcW w:type="dxa" w:w="720"/>
          </w:tcPr>
          <w:p>
            <w:r>
              <w:t>Flow Type</w:t>
            </w:r>
          </w:p>
        </w:tc>
        <w:tc>
          <w:tcPr>
            <w:tcW w:type="dxa" w:w="720"/>
          </w:tcPr>
          <w:p>
            <w:r>
              <w:t>Normal Depth (ft)</w:t>
            </w:r>
          </w:p>
        </w:tc>
        <w:tc>
          <w:tcPr>
            <w:tcW w:type="dxa" w:w="720"/>
          </w:tcPr>
          <w:p>
            <w:r>
              <w:t>Critical Depth (ft)</w:t>
            </w:r>
          </w:p>
        </w:tc>
        <w:tc>
          <w:tcPr>
            <w:tcW w:type="dxa" w:w="720"/>
          </w:tcPr>
          <w:p>
            <w:r>
              <w:t>Outlet Depth (ft)</w:t>
            </w:r>
          </w:p>
        </w:tc>
        <w:tc>
          <w:tcPr>
            <w:tcW w:type="dxa" w:w="720"/>
          </w:tcPr>
          <w:p>
            <w:r>
              <w:t>Tailwater Depth (ft)</w:t>
            </w:r>
          </w:p>
        </w:tc>
        <w:tc>
          <w:tcPr>
            <w:tcW w:type="dxa" w:w="720"/>
          </w:tcPr>
          <w:p>
            <w:r>
              <w:t>Outlet Velocity (ft/s)</w:t>
            </w:r>
          </w:p>
        </w:tc>
        <w:tc>
          <w:tcPr>
            <w:tcW w:type="dxa" w:w="720"/>
          </w:tcPr>
          <w:p>
            <w:r>
              <w:t>Tailwater Velocity (ft/s)</w:t>
            </w:r>
          </w:p>
        </w:tc>
      </w:tr>
      <w:tr>
        <w:tc>
          <w:tcPr>
            <w:tcW w:type="dxa" w:w="720"/>
          </w:tcPr>
          <w:p>
            <w:r>
              <w:t>100.00 cfs</w:t>
            </w:r>
          </w:p>
        </w:tc>
        <w:tc>
          <w:tcPr>
            <w:tcW w:type="dxa" w:w="720"/>
          </w:tcPr>
          <w:p>
            <w:r>
              <w:t>100.00 cfs</w:t>
            </w:r>
          </w:p>
        </w:tc>
        <w:tc>
          <w:tcPr>
            <w:tcW w:type="dxa" w:w="720"/>
          </w:tcPr>
          <w:p>
            <w:r>
              <w:t>1006.21</w:t>
            </w:r>
          </w:p>
        </w:tc>
        <w:tc>
          <w:tcPr>
            <w:tcW w:type="dxa" w:w="720"/>
          </w:tcPr>
          <w:p>
            <w:r>
              <w:t>3.21</w:t>
            </w:r>
          </w:p>
        </w:tc>
        <w:tc>
          <w:tcPr>
            <w:tcW w:type="dxa" w:w="720"/>
          </w:tcPr>
          <w:p>
            <w:r>
              <w:t>1.974</w:t>
            </w:r>
          </w:p>
        </w:tc>
        <w:tc>
          <w:tcPr>
            <w:tcW w:type="dxa" w:w="720"/>
          </w:tcPr>
          <w:p>
            <w:r>
              <w:t>6-FFt</w:t>
            </w:r>
          </w:p>
        </w:tc>
        <w:tc>
          <w:tcPr>
            <w:tcW w:type="dxa" w:w="720"/>
          </w:tcPr>
          <w:p>
            <w:r>
              <w:t>1.82</w:t>
            </w:r>
          </w:p>
        </w:tc>
        <w:tc>
          <w:tcPr>
            <w:tcW w:type="dxa" w:w="720"/>
          </w:tcPr>
          <w:p>
            <w:r>
              <w:t>1.96</w:t>
            </w:r>
          </w:p>
        </w:tc>
        <w:tc>
          <w:tcPr>
            <w:tcW w:type="dxa" w:w="720"/>
          </w:tcPr>
          <w:p>
            <w:r>
              <w:t>2.19</w:t>
            </w:r>
          </w:p>
        </w:tc>
        <w:tc>
          <w:tcPr>
            <w:tcW w:type="dxa" w:w="720"/>
          </w:tcPr>
          <w:p>
            <w:r>
              <w:t>1.63</w:t>
            </w:r>
          </w:p>
        </w:tc>
        <w:tc>
          <w:tcPr>
            <w:tcW w:type="dxa" w:w="720"/>
          </w:tcPr>
          <w:p>
            <w:r>
              <w:t>6.86</w:t>
            </w:r>
          </w:p>
        </w:tc>
        <w:tc>
          <w:tcPr>
            <w:tcW w:type="dxa" w:w="720"/>
          </w:tcPr>
          <w:p>
            <w:r>
              <w:t>6.62</w:t>
            </w:r>
          </w:p>
        </w:tc>
      </w:tr>
      <w:tr>
        <w:tc>
          <w:tcPr>
            <w:tcW w:type="dxa" w:w="720"/>
          </w:tcPr>
          <w:p>
            <w:r>
              <w:t>134.20 cfs</w:t>
            </w:r>
          </w:p>
        </w:tc>
        <w:tc>
          <w:tcPr>
            <w:tcW w:type="dxa" w:w="720"/>
          </w:tcPr>
          <w:p>
            <w:r>
              <w:t>134.20 cfs</w:t>
            </w:r>
          </w:p>
        </w:tc>
        <w:tc>
          <w:tcPr>
            <w:tcW w:type="dxa" w:w="720"/>
          </w:tcPr>
          <w:p>
            <w:r>
              <w:t>1007.03</w:t>
            </w:r>
          </w:p>
        </w:tc>
        <w:tc>
          <w:tcPr>
            <w:tcW w:type="dxa" w:w="720"/>
          </w:tcPr>
          <w:p>
            <w:r>
              <w:t>4.03</w:t>
            </w:r>
          </w:p>
        </w:tc>
        <w:tc>
          <w:tcPr>
            <w:tcW w:type="dxa" w:w="720"/>
          </w:tcPr>
          <w:p>
            <w:r>
              <w:t>2.521</w:t>
            </w:r>
          </w:p>
        </w:tc>
        <w:tc>
          <w:tcPr>
            <w:tcW w:type="dxa" w:w="720"/>
          </w:tcPr>
          <w:p>
            <w:r>
              <w:t>6-FFt</w:t>
            </w:r>
          </w:p>
        </w:tc>
        <w:tc>
          <w:tcPr>
            <w:tcW w:type="dxa" w:w="720"/>
          </w:tcPr>
          <w:p>
            <w:r>
              <w:t>2.21</w:t>
            </w:r>
          </w:p>
        </w:tc>
        <w:tc>
          <w:tcPr>
            <w:tcW w:type="dxa" w:w="720"/>
          </w:tcPr>
          <w:p>
            <w:r>
              <w:t>2.34</w:t>
            </w:r>
          </w:p>
        </w:tc>
        <w:tc>
          <w:tcPr>
            <w:tcW w:type="dxa" w:w="720"/>
          </w:tcPr>
          <w:p>
            <w:r>
              <w:t>2.46</w:t>
            </w:r>
          </w:p>
        </w:tc>
        <w:tc>
          <w:tcPr>
            <w:tcW w:type="dxa" w:w="720"/>
          </w:tcPr>
          <w:p>
            <w:r>
              <w:t>1.90</w:t>
            </w:r>
          </w:p>
        </w:tc>
        <w:tc>
          <w:tcPr>
            <w:tcW w:type="dxa" w:w="720"/>
          </w:tcPr>
          <w:p>
            <w:r>
              <w:t>8.17</w:t>
            </w:r>
          </w:p>
        </w:tc>
        <w:tc>
          <w:tcPr>
            <w:tcW w:type="dxa" w:w="720"/>
          </w:tcPr>
          <w:p>
            <w:r>
              <w:t>7.19</w:t>
            </w:r>
          </w:p>
        </w:tc>
      </w:tr>
      <w:tr>
        <w:tc>
          <w:tcPr>
            <w:tcW w:type="dxa" w:w="720"/>
          </w:tcPr>
          <w:p>
            <w:r>
              <w:t>168.40 cfs</w:t>
            </w:r>
          </w:p>
        </w:tc>
        <w:tc>
          <w:tcPr>
            <w:tcW w:type="dxa" w:w="720"/>
          </w:tcPr>
          <w:p>
            <w:r>
              <w:t>168.40 cfs</w:t>
            </w:r>
          </w:p>
        </w:tc>
        <w:tc>
          <w:tcPr>
            <w:tcW w:type="dxa" w:w="720"/>
          </w:tcPr>
          <w:p>
            <w:r>
              <w:t>1007.82</w:t>
            </w:r>
          </w:p>
        </w:tc>
        <w:tc>
          <w:tcPr>
            <w:tcW w:type="dxa" w:w="720"/>
          </w:tcPr>
          <w:p>
            <w:r>
              <w:t>4.82</w:t>
            </w:r>
          </w:p>
        </w:tc>
        <w:tc>
          <w:tcPr>
            <w:tcW w:type="dxa" w:w="720"/>
          </w:tcPr>
          <w:p>
            <w:r>
              <w:t>3.113</w:t>
            </w:r>
          </w:p>
        </w:tc>
        <w:tc>
          <w:tcPr>
            <w:tcW w:type="dxa" w:w="720"/>
          </w:tcPr>
          <w:p>
            <w:r>
              <w:t>6-FFt</w:t>
            </w:r>
          </w:p>
        </w:tc>
        <w:tc>
          <w:tcPr>
            <w:tcW w:type="dxa" w:w="720"/>
          </w:tcPr>
          <w:p>
            <w:r>
              <w:t>2.60</w:t>
            </w:r>
          </w:p>
        </w:tc>
        <w:tc>
          <w:tcPr>
            <w:tcW w:type="dxa" w:w="720"/>
          </w:tcPr>
          <w:p>
            <w:r>
              <w:t>2.70</w:t>
            </w:r>
          </w:p>
        </w:tc>
        <w:tc>
          <w:tcPr>
            <w:tcW w:type="dxa" w:w="720"/>
          </w:tcPr>
          <w:p>
            <w:r>
              <w:t>2.70</w:t>
            </w:r>
          </w:p>
        </w:tc>
        <w:tc>
          <w:tcPr>
            <w:tcW w:type="dxa" w:w="720"/>
          </w:tcPr>
          <w:p>
            <w:r>
              <w:t>2.14</w:t>
            </w:r>
          </w:p>
        </w:tc>
        <w:tc>
          <w:tcPr>
            <w:tcW w:type="dxa" w:w="720"/>
          </w:tcPr>
          <w:p>
            <w:r>
              <w:t>9.35</w:t>
            </w:r>
          </w:p>
        </w:tc>
        <w:tc>
          <w:tcPr>
            <w:tcW w:type="dxa" w:w="720"/>
          </w:tcPr>
          <w:p>
            <w:r>
              <w:t>7.66</w:t>
            </w:r>
          </w:p>
        </w:tc>
      </w:tr>
      <w:tr>
        <w:tc>
          <w:tcPr>
            <w:tcW w:type="dxa" w:w="720"/>
          </w:tcPr>
          <w:p>
            <w:r>
              <w:t>202.60 cfs</w:t>
            </w:r>
          </w:p>
        </w:tc>
        <w:tc>
          <w:tcPr>
            <w:tcW w:type="dxa" w:w="720"/>
          </w:tcPr>
          <w:p>
            <w:r>
              <w:t>202.60 cfs</w:t>
            </w:r>
          </w:p>
        </w:tc>
        <w:tc>
          <w:tcPr>
            <w:tcW w:type="dxa" w:w="720"/>
          </w:tcPr>
          <w:p>
            <w:r>
              <w:t>1008.57</w:t>
            </w:r>
          </w:p>
        </w:tc>
        <w:tc>
          <w:tcPr>
            <w:tcW w:type="dxa" w:w="720"/>
          </w:tcPr>
          <w:p>
            <w:r>
              <w:t>5.57</w:t>
            </w:r>
          </w:p>
        </w:tc>
        <w:tc>
          <w:tcPr>
            <w:tcW w:type="dxa" w:w="720"/>
          </w:tcPr>
          <w:p>
            <w:r>
              <w:t>3.878</w:t>
            </w:r>
          </w:p>
        </w:tc>
        <w:tc>
          <w:tcPr>
            <w:tcW w:type="dxa" w:w="720"/>
          </w:tcPr>
          <w:p>
            <w:r>
              <w:t>6-FFc</w:t>
            </w:r>
          </w:p>
        </w:tc>
        <w:tc>
          <w:tcPr>
            <w:tcW w:type="dxa" w:w="720"/>
          </w:tcPr>
          <w:p>
            <w:r>
              <w:t>2.99</w:t>
            </w:r>
          </w:p>
        </w:tc>
        <w:tc>
          <w:tcPr>
            <w:tcW w:type="dxa" w:w="720"/>
          </w:tcPr>
          <w:p>
            <w:r>
              <w:t>3.03</w:t>
            </w:r>
          </w:p>
        </w:tc>
        <w:tc>
          <w:tcPr>
            <w:tcW w:type="dxa" w:w="720"/>
          </w:tcPr>
          <w:p>
            <w:r>
              <w:t>3.03</w:t>
            </w:r>
          </w:p>
        </w:tc>
        <w:tc>
          <w:tcPr>
            <w:tcW w:type="dxa" w:w="720"/>
          </w:tcPr>
          <w:p>
            <w:r>
              <w:t>2.35</w:t>
            </w:r>
          </w:p>
        </w:tc>
        <w:tc>
          <w:tcPr>
            <w:tcW w:type="dxa" w:w="720"/>
          </w:tcPr>
          <w:p>
            <w:r>
              <w:t>10.05</w:t>
            </w:r>
          </w:p>
        </w:tc>
        <w:tc>
          <w:tcPr>
            <w:tcW w:type="dxa" w:w="720"/>
          </w:tcPr>
          <w:p>
            <w:r>
              <w:t>8.05</w:t>
            </w:r>
          </w:p>
        </w:tc>
      </w:tr>
      <w:tr>
        <w:tc>
          <w:tcPr>
            <w:tcW w:type="dxa" w:w="720"/>
          </w:tcPr>
          <w:p>
            <w:r>
              <w:t>236.80 cfs</w:t>
            </w:r>
          </w:p>
        </w:tc>
        <w:tc>
          <w:tcPr>
            <w:tcW w:type="dxa" w:w="720"/>
          </w:tcPr>
          <w:p>
            <w:r>
              <w:t>236.80 cfs</w:t>
            </w:r>
          </w:p>
        </w:tc>
        <w:tc>
          <w:tcPr>
            <w:tcW w:type="dxa" w:w="720"/>
          </w:tcPr>
          <w:p>
            <w:r>
              <w:t>1009.33</w:t>
            </w:r>
          </w:p>
        </w:tc>
        <w:tc>
          <w:tcPr>
            <w:tcW w:type="dxa" w:w="720"/>
          </w:tcPr>
          <w:p>
            <w:r>
              <w:t>6.33</w:t>
            </w:r>
          </w:p>
        </w:tc>
        <w:tc>
          <w:tcPr>
            <w:tcW w:type="dxa" w:w="720"/>
          </w:tcPr>
          <w:p>
            <w:r>
              <w:t>4.710</w:t>
            </w:r>
          </w:p>
        </w:tc>
        <w:tc>
          <w:tcPr>
            <w:tcW w:type="dxa" w:w="720"/>
          </w:tcPr>
          <w:p>
            <w:r>
              <w:t>6-FFc</w:t>
            </w:r>
          </w:p>
        </w:tc>
        <w:tc>
          <w:tcPr>
            <w:tcW w:type="dxa" w:w="720"/>
          </w:tcPr>
          <w:p>
            <w:r>
              <w:t>3.39</w:t>
            </w:r>
          </w:p>
        </w:tc>
        <w:tc>
          <w:tcPr>
            <w:tcW w:type="dxa" w:w="720"/>
          </w:tcPr>
          <w:p>
            <w:r>
              <w:t>3.35</w:t>
            </w:r>
          </w:p>
        </w:tc>
        <w:tc>
          <w:tcPr>
            <w:tcW w:type="dxa" w:w="720"/>
          </w:tcPr>
          <w:p>
            <w:r>
              <w:t>3.35</w:t>
            </w:r>
          </w:p>
        </w:tc>
        <w:tc>
          <w:tcPr>
            <w:tcW w:type="dxa" w:w="720"/>
          </w:tcPr>
          <w:p>
            <w:r>
              <w:t>2.54</w:t>
            </w:r>
          </w:p>
        </w:tc>
        <w:tc>
          <w:tcPr>
            <w:tcW w:type="dxa" w:w="720"/>
          </w:tcPr>
          <w:p>
            <w:r>
              <w:t>10.68</w:t>
            </w:r>
          </w:p>
        </w:tc>
        <w:tc>
          <w:tcPr>
            <w:tcW w:type="dxa" w:w="720"/>
          </w:tcPr>
          <w:p>
            <w:r>
              <w:t>8.40</w:t>
            </w:r>
          </w:p>
        </w:tc>
      </w:tr>
      <w:tr>
        <w:tc>
          <w:tcPr>
            <w:tcW w:type="dxa" w:w="720"/>
          </w:tcPr>
          <w:p>
            <w:r>
              <w:t>271.00 cfs</w:t>
            </w:r>
          </w:p>
        </w:tc>
        <w:tc>
          <w:tcPr>
            <w:tcW w:type="dxa" w:w="720"/>
          </w:tcPr>
          <w:p>
            <w:r>
              <w:t>271.00 cfs</w:t>
            </w:r>
          </w:p>
        </w:tc>
        <w:tc>
          <w:tcPr>
            <w:tcW w:type="dxa" w:w="720"/>
          </w:tcPr>
          <w:p>
            <w:r>
              <w:t>1010.10</w:t>
            </w:r>
          </w:p>
        </w:tc>
        <w:tc>
          <w:tcPr>
            <w:tcW w:type="dxa" w:w="720"/>
          </w:tcPr>
          <w:p>
            <w:r>
              <w:t>7.10</w:t>
            </w:r>
          </w:p>
        </w:tc>
        <w:tc>
          <w:tcPr>
            <w:tcW w:type="dxa" w:w="720"/>
          </w:tcPr>
          <w:p>
            <w:r>
              <w:t>5.608</w:t>
            </w:r>
          </w:p>
        </w:tc>
        <w:tc>
          <w:tcPr>
            <w:tcW w:type="dxa" w:w="720"/>
          </w:tcPr>
          <w:p>
            <w:r>
              <w:t>6-FFc</w:t>
            </w:r>
          </w:p>
        </w:tc>
        <w:tc>
          <w:tcPr>
            <w:tcW w:type="dxa" w:w="720"/>
          </w:tcPr>
          <w:p>
            <w:r>
              <w:t>3.80</w:t>
            </w:r>
          </w:p>
        </w:tc>
        <w:tc>
          <w:tcPr>
            <w:tcW w:type="dxa" w:w="720"/>
          </w:tcPr>
          <w:p>
            <w:r>
              <w:t>3.65</w:t>
            </w:r>
          </w:p>
        </w:tc>
        <w:tc>
          <w:tcPr>
            <w:tcW w:type="dxa" w:w="720"/>
          </w:tcPr>
          <w:p>
            <w:r>
              <w:t>3.65</w:t>
            </w:r>
          </w:p>
        </w:tc>
        <w:tc>
          <w:tcPr>
            <w:tcW w:type="dxa" w:w="720"/>
          </w:tcPr>
          <w:p>
            <w:r>
              <w:t>2.72</w:t>
            </w:r>
          </w:p>
        </w:tc>
        <w:tc>
          <w:tcPr>
            <w:tcW w:type="dxa" w:w="720"/>
          </w:tcPr>
          <w:p>
            <w:r>
              <w:t>11.28</w:t>
            </w:r>
          </w:p>
        </w:tc>
        <w:tc>
          <w:tcPr>
            <w:tcW w:type="dxa" w:w="720"/>
          </w:tcPr>
          <w:p>
            <w:r>
              <w:t>8.71</w:t>
            </w:r>
          </w:p>
        </w:tc>
      </w:tr>
      <w:tr>
        <w:tc>
          <w:tcPr>
            <w:tcW w:type="dxa" w:w="720"/>
          </w:tcPr>
          <w:p>
            <w:r>
              <w:t>317.00 cfs</w:t>
            </w:r>
          </w:p>
        </w:tc>
        <w:tc>
          <w:tcPr>
            <w:tcW w:type="dxa" w:w="720"/>
          </w:tcPr>
          <w:p>
            <w:r>
              <w:t>308.85 cfs</w:t>
            </w:r>
          </w:p>
        </w:tc>
        <w:tc>
          <w:tcPr>
            <w:tcW w:type="dxa" w:w="720"/>
          </w:tcPr>
          <w:p>
            <w:r>
              <w:t>1011.02</w:t>
            </w:r>
          </w:p>
        </w:tc>
        <w:tc>
          <w:tcPr>
            <w:tcW w:type="dxa" w:w="720"/>
          </w:tcPr>
          <w:p>
            <w:r>
              <w:t>8.02</w:t>
            </w:r>
          </w:p>
        </w:tc>
        <w:tc>
          <w:tcPr>
            <w:tcW w:type="dxa" w:w="720"/>
          </w:tcPr>
          <w:p>
            <w:r>
              <w:t>6.655</w:t>
            </w:r>
          </w:p>
        </w:tc>
        <w:tc>
          <w:tcPr>
            <w:tcW w:type="dxa" w:w="720"/>
          </w:tcPr>
          <w:p>
            <w:r>
              <w:t>6-FFc</w:t>
            </w:r>
          </w:p>
        </w:tc>
        <w:tc>
          <w:tcPr>
            <w:tcW w:type="dxa" w:w="720"/>
          </w:tcPr>
          <w:p>
            <w:r>
              <w:t>4.35</w:t>
            </w:r>
          </w:p>
        </w:tc>
        <w:tc>
          <w:tcPr>
            <w:tcW w:type="dxa" w:w="720"/>
          </w:tcPr>
          <w:p>
            <w:r>
              <w:t>3.94</w:t>
            </w:r>
          </w:p>
        </w:tc>
        <w:tc>
          <w:tcPr>
            <w:tcW w:type="dxa" w:w="720"/>
          </w:tcPr>
          <w:p>
            <w:r>
              <w:t>3.94</w:t>
            </w:r>
          </w:p>
        </w:tc>
        <w:tc>
          <w:tcPr>
            <w:tcW w:type="dxa" w:w="720"/>
          </w:tcPr>
          <w:p>
            <w:r>
              <w:t>2.94</w:t>
            </w:r>
          </w:p>
        </w:tc>
        <w:tc>
          <w:tcPr>
            <w:tcW w:type="dxa" w:w="720"/>
          </w:tcPr>
          <w:p>
            <w:r>
              <w:t>11.98</w:t>
            </w:r>
          </w:p>
        </w:tc>
        <w:tc>
          <w:tcPr>
            <w:tcW w:type="dxa" w:w="720"/>
          </w:tcPr>
          <w:p>
            <w:r>
              <w:t>9.08</w:t>
            </w:r>
          </w:p>
        </w:tc>
      </w:tr>
      <w:tr>
        <w:tc>
          <w:tcPr>
            <w:tcW w:type="dxa" w:w="720"/>
          </w:tcPr>
          <w:p>
            <w:r>
              <w:t>339.40 cfs</w:t>
            </w:r>
          </w:p>
        </w:tc>
        <w:tc>
          <w:tcPr>
            <w:tcW w:type="dxa" w:w="720"/>
          </w:tcPr>
          <w:p>
            <w:r>
              <w:t>309.73 cfs</w:t>
            </w:r>
          </w:p>
        </w:tc>
        <w:tc>
          <w:tcPr>
            <w:tcW w:type="dxa" w:w="720"/>
          </w:tcPr>
          <w:p>
            <w:r>
              <w:t>1011.05</w:t>
            </w:r>
          </w:p>
        </w:tc>
        <w:tc>
          <w:tcPr>
            <w:tcW w:type="dxa" w:w="720"/>
          </w:tcPr>
          <w:p>
            <w:r>
              <w:t>8.05</w:t>
            </w:r>
          </w:p>
        </w:tc>
        <w:tc>
          <w:tcPr>
            <w:tcW w:type="dxa" w:w="720"/>
          </w:tcPr>
          <w:p>
            <w:r>
              <w:t>6.679</w:t>
            </w:r>
          </w:p>
        </w:tc>
        <w:tc>
          <w:tcPr>
            <w:tcW w:type="dxa" w:w="720"/>
          </w:tcPr>
          <w:p>
            <w:r>
              <w:t>6-FFc</w:t>
            </w:r>
          </w:p>
        </w:tc>
        <w:tc>
          <w:tcPr>
            <w:tcW w:type="dxa" w:w="720"/>
          </w:tcPr>
          <w:p>
            <w:r>
              <w:t>4.36</w:t>
            </w:r>
          </w:p>
        </w:tc>
        <w:tc>
          <w:tcPr>
            <w:tcW w:type="dxa" w:w="720"/>
          </w:tcPr>
          <w:p>
            <w:r>
              <w:t>3.95</w:t>
            </w:r>
          </w:p>
        </w:tc>
        <w:tc>
          <w:tcPr>
            <w:tcW w:type="dxa" w:w="720"/>
          </w:tcPr>
          <w:p>
            <w:r>
              <w:t>3.95</w:t>
            </w:r>
          </w:p>
        </w:tc>
        <w:tc>
          <w:tcPr>
            <w:tcW w:type="dxa" w:w="720"/>
          </w:tcPr>
          <w:p>
            <w:r>
              <w:t>3.04</w:t>
            </w:r>
          </w:p>
        </w:tc>
        <w:tc>
          <w:tcPr>
            <w:tcW w:type="dxa" w:w="720"/>
          </w:tcPr>
          <w:p>
            <w:r>
              <w:t>12.00</w:t>
            </w:r>
          </w:p>
        </w:tc>
        <w:tc>
          <w:tcPr>
            <w:tcW w:type="dxa" w:w="720"/>
          </w:tcPr>
          <w:p>
            <w:r>
              <w:t>9.24</w:t>
            </w:r>
          </w:p>
        </w:tc>
      </w:tr>
      <w:tr>
        <w:tc>
          <w:tcPr>
            <w:tcW w:type="dxa" w:w="720"/>
          </w:tcPr>
          <w:p>
            <w:r>
              <w:t>373.60 cfs</w:t>
            </w:r>
          </w:p>
        </w:tc>
        <w:tc>
          <w:tcPr>
            <w:tcW w:type="dxa" w:w="720"/>
          </w:tcPr>
          <w:p>
            <w:r>
              <w:t>310.72 cfs</w:t>
            </w:r>
          </w:p>
        </w:tc>
        <w:tc>
          <w:tcPr>
            <w:tcW w:type="dxa" w:w="720"/>
          </w:tcPr>
          <w:p>
            <w:r>
              <w:t>1011.08</w:t>
            </w:r>
          </w:p>
        </w:tc>
        <w:tc>
          <w:tcPr>
            <w:tcW w:type="dxa" w:w="720"/>
          </w:tcPr>
          <w:p>
            <w:r>
              <w:t>8.08</w:t>
            </w:r>
          </w:p>
        </w:tc>
        <w:tc>
          <w:tcPr>
            <w:tcW w:type="dxa" w:w="720"/>
          </w:tcPr>
          <w:p>
            <w:r>
              <w:t>6.707</w:t>
            </w:r>
          </w:p>
        </w:tc>
        <w:tc>
          <w:tcPr>
            <w:tcW w:type="dxa" w:w="720"/>
          </w:tcPr>
          <w:p>
            <w:r>
              <w:t>6-FFc</w:t>
            </w:r>
          </w:p>
        </w:tc>
        <w:tc>
          <w:tcPr>
            <w:tcW w:type="dxa" w:w="720"/>
          </w:tcPr>
          <w:p>
            <w:r>
              <w:t>4.38</w:t>
            </w:r>
          </w:p>
        </w:tc>
        <w:tc>
          <w:tcPr>
            <w:tcW w:type="dxa" w:w="720"/>
          </w:tcPr>
          <w:p>
            <w:r>
              <w:t>3.95</w:t>
            </w:r>
          </w:p>
        </w:tc>
        <w:tc>
          <w:tcPr>
            <w:tcW w:type="dxa" w:w="720"/>
          </w:tcPr>
          <w:p>
            <w:r>
              <w:t>3.95</w:t>
            </w:r>
          </w:p>
        </w:tc>
        <w:tc>
          <w:tcPr>
            <w:tcW w:type="dxa" w:w="720"/>
          </w:tcPr>
          <w:p>
            <w:r>
              <w:t>3.19</w:t>
            </w:r>
          </w:p>
        </w:tc>
        <w:tc>
          <w:tcPr>
            <w:tcW w:type="dxa" w:w="720"/>
          </w:tcPr>
          <w:p>
            <w:r>
              <w:t>12.02</w:t>
            </w:r>
          </w:p>
        </w:tc>
        <w:tc>
          <w:tcPr>
            <w:tcW w:type="dxa" w:w="720"/>
          </w:tcPr>
          <w:p>
            <w:r>
              <w:t>9.48</w:t>
            </w:r>
          </w:p>
        </w:tc>
      </w:tr>
      <w:tr>
        <w:tc>
          <w:tcPr>
            <w:tcW w:type="dxa" w:w="720"/>
          </w:tcPr>
          <w:p>
            <w:r>
              <w:t>407.80 cfs</w:t>
            </w:r>
          </w:p>
        </w:tc>
        <w:tc>
          <w:tcPr>
            <w:tcW w:type="dxa" w:w="720"/>
          </w:tcPr>
          <w:p>
            <w:r>
              <w:t>311.55 cfs</w:t>
            </w:r>
          </w:p>
        </w:tc>
        <w:tc>
          <w:tcPr>
            <w:tcW w:type="dxa" w:w="720"/>
          </w:tcPr>
          <w:p>
            <w:r>
              <w:t>1011.10</w:t>
            </w:r>
          </w:p>
        </w:tc>
        <w:tc>
          <w:tcPr>
            <w:tcW w:type="dxa" w:w="720"/>
          </w:tcPr>
          <w:p>
            <w:r>
              <w:t>8.10</w:t>
            </w:r>
          </w:p>
        </w:tc>
        <w:tc>
          <w:tcPr>
            <w:tcW w:type="dxa" w:w="720"/>
          </w:tcPr>
          <w:p>
            <w:r>
              <w:t>6.731</w:t>
            </w:r>
          </w:p>
        </w:tc>
        <w:tc>
          <w:tcPr>
            <w:tcW w:type="dxa" w:w="720"/>
          </w:tcPr>
          <w:p>
            <w:r>
              <w:t>6-FFc</w:t>
            </w:r>
          </w:p>
        </w:tc>
        <w:tc>
          <w:tcPr>
            <w:tcW w:type="dxa" w:w="720"/>
          </w:tcPr>
          <w:p>
            <w:r>
              <w:t>4.39</w:t>
            </w:r>
          </w:p>
        </w:tc>
        <w:tc>
          <w:tcPr>
            <w:tcW w:type="dxa" w:w="720"/>
          </w:tcPr>
          <w:p>
            <w:r>
              <w:t>3.96</w:t>
            </w:r>
          </w:p>
        </w:tc>
        <w:tc>
          <w:tcPr>
            <w:tcW w:type="dxa" w:w="720"/>
          </w:tcPr>
          <w:p>
            <w:r>
              <w:t>3.96</w:t>
            </w:r>
          </w:p>
        </w:tc>
        <w:tc>
          <w:tcPr>
            <w:tcW w:type="dxa" w:w="720"/>
          </w:tcPr>
          <w:p>
            <w:r>
              <w:t>3.32</w:t>
            </w:r>
          </w:p>
        </w:tc>
        <w:tc>
          <w:tcPr>
            <w:tcW w:type="dxa" w:w="720"/>
          </w:tcPr>
          <w:p>
            <w:r>
              <w:t>12.03</w:t>
            </w:r>
          </w:p>
        </w:tc>
        <w:tc>
          <w:tcPr>
            <w:tcW w:type="dxa" w:w="720"/>
          </w:tcPr>
          <w:p>
            <w:r>
              <w:t>9.70</w:t>
            </w:r>
          </w:p>
        </w:tc>
      </w:tr>
      <w:tr>
        <w:tc>
          <w:tcPr>
            <w:tcW w:type="dxa" w:w="720"/>
          </w:tcPr>
          <w:p>
            <w:r>
              <w:t>442.00 cfs</w:t>
            </w:r>
          </w:p>
        </w:tc>
        <w:tc>
          <w:tcPr>
            <w:tcW w:type="dxa" w:w="720"/>
          </w:tcPr>
          <w:p>
            <w:r>
              <w:t>312.28 cfs</w:t>
            </w:r>
          </w:p>
        </w:tc>
        <w:tc>
          <w:tcPr>
            <w:tcW w:type="dxa" w:w="720"/>
          </w:tcPr>
          <w:p>
            <w:r>
              <w:t>1011.12</w:t>
            </w:r>
          </w:p>
        </w:tc>
        <w:tc>
          <w:tcPr>
            <w:tcW w:type="dxa" w:w="720"/>
          </w:tcPr>
          <w:p>
            <w:r>
              <w:t>8.12</w:t>
            </w:r>
          </w:p>
        </w:tc>
        <w:tc>
          <w:tcPr>
            <w:tcW w:type="dxa" w:w="720"/>
          </w:tcPr>
          <w:p>
            <w:r>
              <w:t>6.802</w:t>
            </w:r>
          </w:p>
        </w:tc>
        <w:tc>
          <w:tcPr>
            <w:tcW w:type="dxa" w:w="720"/>
          </w:tcPr>
          <w:p>
            <w:r>
              <w:t>6-FFt</w:t>
            </w:r>
          </w:p>
        </w:tc>
        <w:tc>
          <w:tcPr>
            <w:tcW w:type="dxa" w:w="720"/>
          </w:tcPr>
          <w:p>
            <w:r>
              <w:t>4.40</w:t>
            </w:r>
          </w:p>
        </w:tc>
        <w:tc>
          <w:tcPr>
            <w:tcW w:type="dxa" w:w="720"/>
          </w:tcPr>
          <w:p>
            <w:r>
              <w:t>3.96</w:t>
            </w:r>
          </w:p>
        </w:tc>
        <w:tc>
          <w:tcPr>
            <w:tcW w:type="dxa" w:w="720"/>
          </w:tcPr>
          <w:p>
            <w:r>
              <w:t>4.02</w:t>
            </w:r>
          </w:p>
        </w:tc>
        <w:tc>
          <w:tcPr>
            <w:tcW w:type="dxa" w:w="720"/>
          </w:tcPr>
          <w:p>
            <w:r>
              <w:t>3.46</w:t>
            </w:r>
          </w:p>
        </w:tc>
        <w:tc>
          <w:tcPr>
            <w:tcW w:type="dxa" w:w="720"/>
          </w:tcPr>
          <w:p>
            <w:r>
              <w:t>11.92</w:t>
            </w:r>
          </w:p>
        </w:tc>
        <w:tc>
          <w:tcPr>
            <w:tcW w:type="dxa" w:w="720"/>
          </w:tcPr>
          <w:p>
            <w:r>
              <w:t>9.91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1003.00 ft,</w:t>
      </w:r>
    </w:p>
    <w:p>
      <w:r>
        <w:t xml:space="preserve">    Outlet Elevation (invert): 1002.44 ft</w:t>
      </w:r>
    </w:p>
    <w:p>
      <w:r>
        <w:t>Culvert Length: 56.00 ft,</w:t>
      </w:r>
    </w:p>
    <w:p>
      <w:r>
        <w:t xml:space="preserve">    Culvert Slope: 0.0100</w:t>
      </w:r>
    </w:p>
    <w:p>
      <w:pPr>
        <w:pStyle w:val="Heading3"/>
      </w:pPr>
      <w:r>
        <w:t>Culvert Performance Curve Plot: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Site Data - Stone Arch</w:t>
      </w:r>
    </w:p>
    <w:p>
      <w:r>
        <w:t>Site Data Option: Culvert Invert Data</w:t>
      </w:r>
    </w:p>
    <w:p>
      <w:r>
        <w:t>Inlet Station: 0.00 ft</w:t>
      </w:r>
    </w:p>
    <w:p>
      <w:r>
        <w:t>Inlet Elevation: 1003.00 ft</w:t>
      </w:r>
    </w:p>
    <w:p>
      <w:r>
        <w:t>Outlet Station: 56.00 ft</w:t>
      </w:r>
    </w:p>
    <w:p>
      <w:r>
        <w:t>Outlet Elevation: 1002.44 ft</w:t>
      </w:r>
    </w:p>
    <w:p>
      <w:r>
        <w:t>Number of Barrels: 1</w:t>
      </w:r>
    </w:p>
    <w:p>
      <w:pPr>
        <w:pStyle w:val="Heading2"/>
      </w:pPr>
      <w:r>
        <w:t>Culvert Data Summary - Stone Arch</w:t>
      </w:r>
    </w:p>
    <w:p>
      <w:r>
        <w:t>Barrel Shape: User Defined</w:t>
      </w:r>
    </w:p>
    <w:p>
      <w:r>
        <w:t>Barrel Span: 7.00 ft</w:t>
      </w:r>
    </w:p>
    <w:p>
      <w:r>
        <w:t>Barrel Rise: 5.50 ft</w:t>
      </w:r>
    </w:p>
    <w:p>
      <w:r>
        <w:t>Barrel Material: Concrete</w:t>
      </w:r>
    </w:p>
    <w:p>
      <w:r>
        <w:t>Embedment: 0.00 in</w:t>
      </w:r>
    </w:p>
    <w:p>
      <w:r>
        <w:t>Barrel Manning's n: 0.0200 (top and sides)</w:t>
      </w:r>
    </w:p>
    <w:p>
      <w:r>
        <w:t>Manning's n: 0.0200 (bottom)</w:t>
      </w:r>
    </w:p>
    <w:p>
      <w:r>
        <w:t>Culvert Type: Straight</w:t>
      </w:r>
    </w:p>
    <w:p>
      <w:r>
        <w:t>Inlet Configuration: Thin Edge Projecting (Ke=0.9)</w:t>
      </w:r>
    </w:p>
    <w:p>
      <w:r>
        <w:t>Inlet Depression: None</w:t>
      </w:r>
    </w:p>
    <w:p>
      <w:pPr>
        <w:pStyle w:val="Heading2"/>
      </w:pPr>
      <w:r>
        <w:t>Tailwater Data for Crossing: CLA-40-0737 Proposed</w:t>
      </w:r>
    </w:p>
    <w:p>
      <w:pPr>
        <w:pStyle w:val="Heading3"/>
      </w:pPr>
      <w:r>
        <w:t>Table 2 - Downstream Channel Rating Curve (Crossing: CLA-40-0737 Proposed)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100.00</w:t>
            </w:r>
          </w:p>
        </w:tc>
        <w:tc>
          <w:tcPr>
            <w:tcW w:type="dxa" w:w="1440"/>
          </w:tcPr>
          <w:p>
            <w:r>
              <w:t>1004.63</w:t>
            </w:r>
          </w:p>
        </w:tc>
        <w:tc>
          <w:tcPr>
            <w:tcW w:type="dxa" w:w="1440"/>
          </w:tcPr>
          <w:p>
            <w:r>
              <w:t>1.63</w:t>
            </w:r>
          </w:p>
        </w:tc>
        <w:tc>
          <w:tcPr>
            <w:tcW w:type="dxa" w:w="1440"/>
          </w:tcPr>
          <w:p>
            <w:r>
              <w:t>6.62</w:t>
            </w:r>
          </w:p>
        </w:tc>
        <w:tc>
          <w:tcPr>
            <w:tcW w:type="dxa" w:w="1440"/>
          </w:tcPr>
          <w:p>
            <w:r>
              <w:t>0.68</w:t>
            </w:r>
          </w:p>
        </w:tc>
        <w:tc>
          <w:tcPr>
            <w:tcW w:type="dxa" w:w="1440"/>
          </w:tcPr>
          <w:p>
            <w:r>
              <w:t>1.06</w:t>
            </w:r>
          </w:p>
        </w:tc>
      </w:tr>
      <w:tr>
        <w:tc>
          <w:tcPr>
            <w:tcW w:type="dxa" w:w="1440"/>
          </w:tcPr>
          <w:p>
            <w:r>
              <w:t>134.20</w:t>
            </w:r>
          </w:p>
        </w:tc>
        <w:tc>
          <w:tcPr>
            <w:tcW w:type="dxa" w:w="1440"/>
          </w:tcPr>
          <w:p>
            <w:r>
              <w:t>1004.90</w:t>
            </w:r>
          </w:p>
        </w:tc>
        <w:tc>
          <w:tcPr>
            <w:tcW w:type="dxa" w:w="1440"/>
          </w:tcPr>
          <w:p>
            <w:r>
              <w:t>1.90</w:t>
            </w:r>
          </w:p>
        </w:tc>
        <w:tc>
          <w:tcPr>
            <w:tcW w:type="dxa" w:w="1440"/>
          </w:tcPr>
          <w:p>
            <w:r>
              <w:t>7.19</w:t>
            </w:r>
          </w:p>
        </w:tc>
        <w:tc>
          <w:tcPr>
            <w:tcW w:type="dxa" w:w="1440"/>
          </w:tcPr>
          <w:p>
            <w:r>
              <w:t>0.80</w:t>
            </w:r>
          </w:p>
        </w:tc>
        <w:tc>
          <w:tcPr>
            <w:tcW w:type="dxa" w:w="1440"/>
          </w:tcPr>
          <w:p>
            <w:r>
              <w:t>1.08</w:t>
            </w:r>
          </w:p>
        </w:tc>
      </w:tr>
      <w:tr>
        <w:tc>
          <w:tcPr>
            <w:tcW w:type="dxa" w:w="1440"/>
          </w:tcPr>
          <w:p>
            <w:r>
              <w:t>168.40</w:t>
            </w:r>
          </w:p>
        </w:tc>
        <w:tc>
          <w:tcPr>
            <w:tcW w:type="dxa" w:w="1440"/>
          </w:tcPr>
          <w:p>
            <w:r>
              <w:t>1005.14</w:t>
            </w:r>
          </w:p>
        </w:tc>
        <w:tc>
          <w:tcPr>
            <w:tcW w:type="dxa" w:w="1440"/>
          </w:tcPr>
          <w:p>
            <w:r>
              <w:t>2.14</w:t>
            </w:r>
          </w:p>
        </w:tc>
        <w:tc>
          <w:tcPr>
            <w:tcW w:type="dxa" w:w="1440"/>
          </w:tcPr>
          <w:p>
            <w:r>
              <w:t>7.66</w:t>
            </w:r>
          </w:p>
        </w:tc>
        <w:tc>
          <w:tcPr>
            <w:tcW w:type="dxa" w:w="1440"/>
          </w:tcPr>
          <w:p>
            <w:r>
              <w:t>0.89</w:t>
            </w:r>
          </w:p>
        </w:tc>
        <w:tc>
          <w:tcPr>
            <w:tcW w:type="dxa" w:w="1440"/>
          </w:tcPr>
          <w:p>
            <w:r>
              <w:t>1.10</w:t>
            </w:r>
          </w:p>
        </w:tc>
      </w:tr>
      <w:tr>
        <w:tc>
          <w:tcPr>
            <w:tcW w:type="dxa" w:w="1440"/>
          </w:tcPr>
          <w:p>
            <w:r>
              <w:t>202.60</w:t>
            </w:r>
          </w:p>
        </w:tc>
        <w:tc>
          <w:tcPr>
            <w:tcW w:type="dxa" w:w="1440"/>
          </w:tcPr>
          <w:p>
            <w:r>
              <w:t>1005.35</w:t>
            </w:r>
          </w:p>
        </w:tc>
        <w:tc>
          <w:tcPr>
            <w:tcW w:type="dxa" w:w="1440"/>
          </w:tcPr>
          <w:p>
            <w:r>
              <w:t>2.35</w:t>
            </w:r>
          </w:p>
        </w:tc>
        <w:tc>
          <w:tcPr>
            <w:tcW w:type="dxa" w:w="1440"/>
          </w:tcPr>
          <w:p>
            <w:r>
              <w:t>8.05</w:t>
            </w:r>
          </w:p>
        </w:tc>
        <w:tc>
          <w:tcPr>
            <w:tcW w:type="dxa" w:w="1440"/>
          </w:tcPr>
          <w:p>
            <w:r>
              <w:t>0.98</w:t>
            </w:r>
          </w:p>
        </w:tc>
        <w:tc>
          <w:tcPr>
            <w:tcW w:type="dxa" w:w="1440"/>
          </w:tcPr>
          <w:p>
            <w:r>
              <w:t>1.11</w:t>
            </w:r>
          </w:p>
        </w:tc>
      </w:tr>
      <w:tr>
        <w:tc>
          <w:tcPr>
            <w:tcW w:type="dxa" w:w="1440"/>
          </w:tcPr>
          <w:p>
            <w:r>
              <w:t>236.80</w:t>
            </w:r>
          </w:p>
        </w:tc>
        <w:tc>
          <w:tcPr>
            <w:tcW w:type="dxa" w:w="1440"/>
          </w:tcPr>
          <w:p>
            <w:r>
              <w:t>1005.54</w:t>
            </w:r>
          </w:p>
        </w:tc>
        <w:tc>
          <w:tcPr>
            <w:tcW w:type="dxa" w:w="1440"/>
          </w:tcPr>
          <w:p>
            <w:r>
              <w:t>2.54</w:t>
            </w:r>
          </w:p>
        </w:tc>
        <w:tc>
          <w:tcPr>
            <w:tcW w:type="dxa" w:w="1440"/>
          </w:tcPr>
          <w:p>
            <w:r>
              <w:t>8.40</w:t>
            </w:r>
          </w:p>
        </w:tc>
        <w:tc>
          <w:tcPr>
            <w:tcW w:type="dxa" w:w="1440"/>
          </w:tcPr>
          <w:p>
            <w:r>
              <w:t>1.06</w:t>
            </w:r>
          </w:p>
        </w:tc>
        <w:tc>
          <w:tcPr>
            <w:tcW w:type="dxa" w:w="1440"/>
          </w:tcPr>
          <w:p>
            <w:r>
              <w:t>1.12</w:t>
            </w:r>
          </w:p>
        </w:tc>
      </w:tr>
      <w:tr>
        <w:tc>
          <w:tcPr>
            <w:tcW w:type="dxa" w:w="1440"/>
          </w:tcPr>
          <w:p>
            <w:r>
              <w:t>271.00</w:t>
            </w:r>
          </w:p>
        </w:tc>
        <w:tc>
          <w:tcPr>
            <w:tcW w:type="dxa" w:w="1440"/>
          </w:tcPr>
          <w:p>
            <w:r>
              <w:t>1005.72</w:t>
            </w:r>
          </w:p>
        </w:tc>
        <w:tc>
          <w:tcPr>
            <w:tcW w:type="dxa" w:w="1440"/>
          </w:tcPr>
          <w:p>
            <w:r>
              <w:t>2.72</w:t>
            </w:r>
          </w:p>
        </w:tc>
        <w:tc>
          <w:tcPr>
            <w:tcW w:type="dxa" w:w="1440"/>
          </w:tcPr>
          <w:p>
            <w:r>
              <w:t>8.71</w:t>
            </w:r>
          </w:p>
        </w:tc>
        <w:tc>
          <w:tcPr>
            <w:tcW w:type="dxa" w:w="1440"/>
          </w:tcPr>
          <w:p>
            <w:r>
              <w:t>1.14</w:t>
            </w:r>
          </w:p>
        </w:tc>
        <w:tc>
          <w:tcPr>
            <w:tcW w:type="dxa" w:w="1440"/>
          </w:tcPr>
          <w:p>
            <w:r>
              <w:t>1.13</w:t>
            </w:r>
          </w:p>
        </w:tc>
      </w:tr>
      <w:tr>
        <w:tc>
          <w:tcPr>
            <w:tcW w:type="dxa" w:w="1440"/>
          </w:tcPr>
          <w:p>
            <w:r>
              <w:t>317.00</w:t>
            </w:r>
          </w:p>
        </w:tc>
        <w:tc>
          <w:tcPr>
            <w:tcW w:type="dxa" w:w="1440"/>
          </w:tcPr>
          <w:p>
            <w:r>
              <w:t>1005.94</w:t>
            </w:r>
          </w:p>
        </w:tc>
        <w:tc>
          <w:tcPr>
            <w:tcW w:type="dxa" w:w="1440"/>
          </w:tcPr>
          <w:p>
            <w:r>
              <w:t>2.94</w:t>
            </w:r>
          </w:p>
        </w:tc>
        <w:tc>
          <w:tcPr>
            <w:tcW w:type="dxa" w:w="1440"/>
          </w:tcPr>
          <w:p>
            <w:r>
              <w:t>9.08</w:t>
            </w:r>
          </w:p>
        </w:tc>
        <w:tc>
          <w:tcPr>
            <w:tcW w:type="dxa" w:w="1440"/>
          </w:tcPr>
          <w:p>
            <w:r>
              <w:t>1.23</w:t>
            </w:r>
          </w:p>
        </w:tc>
        <w:tc>
          <w:tcPr>
            <w:tcW w:type="dxa" w:w="1440"/>
          </w:tcPr>
          <w:p>
            <w:r>
              <w:t>1.14</w:t>
            </w:r>
          </w:p>
        </w:tc>
      </w:tr>
      <w:tr>
        <w:tc>
          <w:tcPr>
            <w:tcW w:type="dxa" w:w="1440"/>
          </w:tcPr>
          <w:p>
            <w:r>
              <w:t>339.40</w:t>
            </w:r>
          </w:p>
        </w:tc>
        <w:tc>
          <w:tcPr>
            <w:tcW w:type="dxa" w:w="1440"/>
          </w:tcPr>
          <w:p>
            <w:r>
              <w:t>1006.04</w:t>
            </w:r>
          </w:p>
        </w:tc>
        <w:tc>
          <w:tcPr>
            <w:tcW w:type="dxa" w:w="1440"/>
          </w:tcPr>
          <w:p>
            <w:r>
              <w:t>3.04</w:t>
            </w:r>
          </w:p>
        </w:tc>
        <w:tc>
          <w:tcPr>
            <w:tcW w:type="dxa" w:w="1440"/>
          </w:tcPr>
          <w:p>
            <w:r>
              <w:t>9.24</w:t>
            </w:r>
          </w:p>
        </w:tc>
        <w:tc>
          <w:tcPr>
            <w:tcW w:type="dxa" w:w="1440"/>
          </w:tcPr>
          <w:p>
            <w:r>
              <w:t>1.27</w:t>
            </w:r>
          </w:p>
        </w:tc>
        <w:tc>
          <w:tcPr>
            <w:tcW w:type="dxa" w:w="1440"/>
          </w:tcPr>
          <w:p>
            <w:r>
              <w:t>1.15</w:t>
            </w:r>
          </w:p>
        </w:tc>
      </w:tr>
      <w:tr>
        <w:tc>
          <w:tcPr>
            <w:tcW w:type="dxa" w:w="1440"/>
          </w:tcPr>
          <w:p>
            <w:r>
              <w:t>373.60</w:t>
            </w:r>
          </w:p>
        </w:tc>
        <w:tc>
          <w:tcPr>
            <w:tcW w:type="dxa" w:w="1440"/>
          </w:tcPr>
          <w:p>
            <w:r>
              <w:t>1006.19</w:t>
            </w:r>
          </w:p>
        </w:tc>
        <w:tc>
          <w:tcPr>
            <w:tcW w:type="dxa" w:w="1440"/>
          </w:tcPr>
          <w:p>
            <w:r>
              <w:t>3.19</w:t>
            </w:r>
          </w:p>
        </w:tc>
        <w:tc>
          <w:tcPr>
            <w:tcW w:type="dxa" w:w="1440"/>
          </w:tcPr>
          <w:p>
            <w:r>
              <w:t>9.48</w:t>
            </w:r>
          </w:p>
        </w:tc>
        <w:tc>
          <w:tcPr>
            <w:tcW w:type="dxa" w:w="1440"/>
          </w:tcPr>
          <w:p>
            <w:r>
              <w:t>1.33</w:t>
            </w:r>
          </w:p>
        </w:tc>
        <w:tc>
          <w:tcPr>
            <w:tcW w:type="dxa" w:w="1440"/>
          </w:tcPr>
          <w:p>
            <w:r>
              <w:t>1.15</w:t>
            </w:r>
          </w:p>
        </w:tc>
      </w:tr>
      <w:tr>
        <w:tc>
          <w:tcPr>
            <w:tcW w:type="dxa" w:w="1440"/>
          </w:tcPr>
          <w:p>
            <w:r>
              <w:t>407.80</w:t>
            </w:r>
          </w:p>
        </w:tc>
        <w:tc>
          <w:tcPr>
            <w:tcW w:type="dxa" w:w="1440"/>
          </w:tcPr>
          <w:p>
            <w:r>
              <w:t>1006.32</w:t>
            </w:r>
          </w:p>
        </w:tc>
        <w:tc>
          <w:tcPr>
            <w:tcW w:type="dxa" w:w="1440"/>
          </w:tcPr>
          <w:p>
            <w:r>
              <w:t>3.32</w:t>
            </w:r>
          </w:p>
        </w:tc>
        <w:tc>
          <w:tcPr>
            <w:tcW w:type="dxa" w:w="1440"/>
          </w:tcPr>
          <w:p>
            <w:r>
              <w:t>9.70</w:t>
            </w:r>
          </w:p>
        </w:tc>
        <w:tc>
          <w:tcPr>
            <w:tcW w:type="dxa" w:w="1440"/>
          </w:tcPr>
          <w:p>
            <w:r>
              <w:t>1.39</w:t>
            </w:r>
          </w:p>
        </w:tc>
        <w:tc>
          <w:tcPr>
            <w:tcW w:type="dxa" w:w="1440"/>
          </w:tcPr>
          <w:p>
            <w:r>
              <w:t>1.16</w:t>
            </w:r>
          </w:p>
        </w:tc>
      </w:tr>
      <w:tr>
        <w:tc>
          <w:tcPr>
            <w:tcW w:type="dxa" w:w="1440"/>
          </w:tcPr>
          <w:p>
            <w:r>
              <w:t>442.00</w:t>
            </w:r>
          </w:p>
        </w:tc>
        <w:tc>
          <w:tcPr>
            <w:tcW w:type="dxa" w:w="1440"/>
          </w:tcPr>
          <w:p>
            <w:r>
              <w:t>1006.46</w:t>
            </w:r>
          </w:p>
        </w:tc>
        <w:tc>
          <w:tcPr>
            <w:tcW w:type="dxa" w:w="1440"/>
          </w:tcPr>
          <w:p>
            <w:r>
              <w:t>3.46</w:t>
            </w:r>
          </w:p>
        </w:tc>
        <w:tc>
          <w:tcPr>
            <w:tcW w:type="dxa" w:w="1440"/>
          </w:tcPr>
          <w:p>
            <w:r>
              <w:t>9.91</w:t>
            </w:r>
          </w:p>
        </w:tc>
        <w:tc>
          <w:tcPr>
            <w:tcW w:type="dxa" w:w="1440"/>
          </w:tcPr>
          <w:p>
            <w:r>
              <w:t>1.44</w:t>
            </w:r>
          </w:p>
        </w:tc>
        <w:tc>
          <w:tcPr>
            <w:tcW w:type="dxa" w:w="1440"/>
          </w:tcPr>
          <w:p>
            <w:r>
              <w:t>1.16</w:t>
            </w:r>
          </w:p>
        </w:tc>
      </w:tr>
    </w:tbl>
    <w:p>
      <w:pPr>
        <w:pStyle w:val="Heading2"/>
      </w:pPr>
      <w:r>
        <w:t>Tailwater Channel Data - CLA-40-0737 Proposed</w:t>
      </w:r>
    </w:p>
    <w:p>
      <w:r>
        <w:t>Tailwater Channel Option: Trapezoidal Channel</w:t>
      </w:r>
    </w:p>
    <w:p>
      <w:r>
        <w:t>Bottom Width: 6.00 ft</w:t>
      </w:r>
    </w:p>
    <w:p>
      <w:r>
        <w:t>Side Slope (H:V): 2.00 (_:1)</w:t>
      </w:r>
    </w:p>
    <w:p>
      <w:r>
        <w:t>Channel Slope: 0.0067</w:t>
      </w:r>
    </w:p>
    <w:p>
      <w:r>
        <w:t>Channel Manning's n: 0.0200</w:t>
      </w:r>
    </w:p>
    <w:p>
      <w:r>
        <w:t>Channel Invert Elevation: 1003.00 ft</w:t>
      </w:r>
    </w:p>
    <w:p>
      <w:pPr>
        <w:pStyle w:val="Heading2"/>
      </w:pPr>
      <w:r>
        <w:t>Roadway Data for Crossing: CLA-40-0737 Proposed</w:t>
      </w:r>
    </w:p>
    <w:p>
      <w:r>
        <w:t>Roadway Profile Shape: Constant Roadway Elevation</w:t>
      </w:r>
    </w:p>
    <w:p>
      <w:r>
        <w:t>Crest Length: 1000.00 ft</w:t>
      </w:r>
    </w:p>
    <w:p>
      <w:r>
        <w:t>Crest Elevation: 1011.00 ft</w:t>
      </w:r>
    </w:p>
    <w:p>
      <w:r>
        <w:t>Roadway Surface: Paved</w:t>
      </w:r>
    </w:p>
    <w:p>
      <w:r>
        <w:t>Roadway Top Width: 40.00 ft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