
<file path=[Content_Types].xml><?xml version="1.0" encoding="utf-8"?>
<Types xmlns="http://schemas.openxmlformats.org/package/2006/content-types">
  <Default Extension="bmp" ContentType="image/bmp"/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HY-8 Culvert Analysis Report</w:t>
      </w:r>
    </w:p>
    <w:p>
      <w:pPr>
        <w:pStyle w:val="Heading2"/>
      </w:pPr>
      <w:r>
        <w:t>Crossing Discharge Data</w:t>
      </w:r>
    </w:p>
    <w:p>
      <w:r>
        <w:t>Discharge Selection Method: User Defined</w:t>
      </w:r>
    </w:p>
    <w:p>
      <w:pPr>
        <w:pStyle w:val="Heading3"/>
      </w:pPr>
      <w:r>
        <w:t>Table 1 - Summary of Culvert Flows at Crossing: Crossing 1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Headwater Elevation (ft)</w:t>
            </w:r>
          </w:p>
        </w:tc>
        <w:tc>
          <w:tcPr>
            <w:tcW w:type="dxa" w:w="1440"/>
          </w:tcPr>
          <w:p>
            <w:r>
              <w:t>Discharge Names</w:t>
            </w:r>
          </w:p>
        </w:tc>
        <w:tc>
          <w:tcPr>
            <w:tcW w:type="dxa" w:w="1440"/>
          </w:tcPr>
          <w:p>
            <w:r>
              <w:t>Total Discharge (cfs)</w:t>
            </w:r>
          </w:p>
        </w:tc>
        <w:tc>
          <w:tcPr>
            <w:tcW w:type="dxa" w:w="1440"/>
          </w:tcPr>
          <w:p>
            <w:r>
              <w:t>Culvert 1 Discharge (cfs)</w:t>
            </w:r>
          </w:p>
        </w:tc>
        <w:tc>
          <w:tcPr>
            <w:tcW w:type="dxa" w:w="1440"/>
          </w:tcPr>
          <w:p>
            <w:r>
              <w:t>Roadway Discharge (cfs)</w:t>
            </w:r>
          </w:p>
        </w:tc>
        <w:tc>
          <w:tcPr>
            <w:tcW w:type="dxa" w:w="1440"/>
          </w:tcPr>
          <w:p>
            <w:r>
              <w:t>Iterations</w:t>
            </w:r>
          </w:p>
        </w:tc>
      </w:tr>
      <w:tr>
        <w:tc>
          <w:tcPr>
            <w:tcW w:type="dxa" w:w="1440"/>
          </w:tcPr>
          <w:p>
            <w:r>
              <w:t>1011.45</w:t>
            </w:r>
          </w:p>
        </w:tc>
        <w:tc>
          <w:tcPr>
            <w:tcW w:type="dxa" w:w="1440"/>
          </w:tcPr>
          <w:p>
            <w:r>
              <w:t>Design</w:t>
            </w:r>
          </w:p>
        </w:tc>
        <w:tc>
          <w:tcPr>
            <w:tcW w:type="dxa" w:w="1440"/>
          </w:tcPr>
          <w:p>
            <w:r>
              <w:t>317.00</w:t>
            </w:r>
          </w:p>
        </w:tc>
        <w:tc>
          <w:tcPr>
            <w:tcW w:type="dxa" w:w="1440"/>
          </w:tcPr>
          <w:p>
            <w:r>
              <w:t>12.46</w:t>
            </w:r>
          </w:p>
        </w:tc>
        <w:tc>
          <w:tcPr>
            <w:tcW w:type="dxa" w:w="1440"/>
          </w:tcPr>
          <w:p>
            <w:r>
              <w:t>305.65</w:t>
            </w:r>
          </w:p>
        </w:tc>
        <w:tc>
          <w:tcPr>
            <w:tcW w:type="dxa" w:w="1440"/>
          </w:tcPr>
          <w:p>
            <w:r>
              <w:t>7</w:t>
            </w:r>
          </w:p>
        </w:tc>
      </w:tr>
      <w:tr>
        <w:tc>
          <w:tcPr>
            <w:tcW w:type="dxa" w:w="1440"/>
          </w:tcPr>
          <w:p>
            <w:r>
              <w:t>1012.74</w:t>
            </w:r>
          </w:p>
        </w:tc>
        <w:tc>
          <w:tcPr>
            <w:tcW w:type="dxa" w:w="1440"/>
          </w:tcPr>
          <w:p>
            <w:r>
              <w:t>Flood</w:t>
            </w:r>
          </w:p>
        </w:tc>
        <w:tc>
          <w:tcPr>
            <w:tcW w:type="dxa" w:w="1440"/>
          </w:tcPr>
          <w:p>
            <w:r>
              <w:t>442.00</w:t>
            </w:r>
          </w:p>
        </w:tc>
        <w:tc>
          <w:tcPr>
            <w:tcW w:type="dxa" w:w="1440"/>
          </w:tcPr>
          <w:p>
            <w:r>
              <w:t>10.59</w:t>
            </w:r>
          </w:p>
        </w:tc>
        <w:tc>
          <w:tcPr>
            <w:tcW w:type="dxa" w:w="1440"/>
          </w:tcPr>
          <w:p>
            <w:r>
              <w:t>431.41</w:t>
            </w:r>
          </w:p>
        </w:tc>
        <w:tc>
          <w:tcPr>
            <w:tcW w:type="dxa" w:w="1440"/>
          </w:tcPr>
          <w:p>
            <w:r>
              <w:t>3</w:t>
            </w:r>
          </w:p>
        </w:tc>
      </w:tr>
      <w:tr>
        <w:tc>
          <w:tcPr>
            <w:tcW w:type="dxa" w:w="1440"/>
          </w:tcPr>
          <w:p>
            <w:r>
              <w:t>1011.00</w:t>
            </w:r>
          </w:p>
        </w:tc>
        <w:tc>
          <w:tcPr>
            <w:tcW w:type="dxa" w:w="1440"/>
          </w:tcPr>
          <w:p>
            <w:r>
              <w:t>Overtopping</w:t>
            </w:r>
          </w:p>
        </w:tc>
        <w:tc>
          <w:tcPr>
            <w:tcW w:type="dxa" w:w="1440"/>
          </w:tcPr>
          <w:p>
            <w:r>
              <w:t>205.07</w:t>
            </w:r>
          </w:p>
        </w:tc>
        <w:tc>
          <w:tcPr>
            <w:tcW w:type="dxa" w:w="1440"/>
          </w:tcPr>
          <w:p>
            <w:r>
              <w:t>205.07</w:t>
            </w:r>
          </w:p>
        </w:tc>
        <w:tc>
          <w:tcPr>
            <w:tcW w:type="dxa" w:w="1440"/>
          </w:tcPr>
          <w:p>
            <w:r>
              <w:t>0.00</w:t>
            </w:r>
          </w:p>
        </w:tc>
        <w:tc>
          <w:tcPr>
            <w:tcW w:type="dxa" w:w="1440"/>
          </w:tcPr>
          <w:p>
            <w:r>
              <w:t>Overtopping</w:t>
            </w:r>
          </w:p>
        </w:tc>
      </w:tr>
    </w:tbl>
    <w:p>
      <w:pPr>
        <w:pStyle w:val="Heading3"/>
      </w:pPr>
      <w:r>
        <w:t>Rating Curve Plot for Crossing: Crossing 1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Culvert Data: Culvert 1</w:t>
      </w:r>
    </w:p>
    <w:p>
      <w:pPr>
        <w:pStyle w:val="Heading3"/>
      </w:pPr>
      <w:r>
        <w:t>Table 1 - Culvert Summary Table: Culvert 1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</w:tblGrid>
      <w:tr>
        <w:tc>
          <w:tcPr>
            <w:tcW w:type="dxa" w:w="665"/>
          </w:tcPr>
          <w:p>
            <w:r>
              <w:t>Discharge Names</w:t>
            </w:r>
          </w:p>
        </w:tc>
        <w:tc>
          <w:tcPr>
            <w:tcW w:type="dxa" w:w="665"/>
          </w:tcPr>
          <w:p>
            <w:r>
              <w:t>Total Discharge (cfs)</w:t>
            </w:r>
          </w:p>
        </w:tc>
        <w:tc>
          <w:tcPr>
            <w:tcW w:type="dxa" w:w="665"/>
          </w:tcPr>
          <w:p>
            <w:r>
              <w:t>Culvert Discharge (cfs)</w:t>
            </w:r>
          </w:p>
        </w:tc>
        <w:tc>
          <w:tcPr>
            <w:tcW w:type="dxa" w:w="665"/>
          </w:tcPr>
          <w:p>
            <w:r>
              <w:t>Headwater Elevation (ft)</w:t>
            </w:r>
          </w:p>
        </w:tc>
        <w:tc>
          <w:tcPr>
            <w:tcW w:type="dxa" w:w="665"/>
          </w:tcPr>
          <w:p>
            <w:r>
              <w:t>Inlet Control Depth (ft)</w:t>
            </w:r>
          </w:p>
        </w:tc>
        <w:tc>
          <w:tcPr>
            <w:tcW w:type="dxa" w:w="665"/>
          </w:tcPr>
          <w:p>
            <w:r>
              <w:t>Outlet Control Depth (ft)</w:t>
            </w:r>
          </w:p>
        </w:tc>
        <w:tc>
          <w:tcPr>
            <w:tcW w:type="dxa" w:w="665"/>
          </w:tcPr>
          <w:p>
            <w:r>
              <w:t>Flow Type</w:t>
            </w:r>
          </w:p>
        </w:tc>
        <w:tc>
          <w:tcPr>
            <w:tcW w:type="dxa" w:w="665"/>
          </w:tcPr>
          <w:p>
            <w:r>
              <w:t>Normal Depth (ft)</w:t>
            </w:r>
          </w:p>
        </w:tc>
        <w:tc>
          <w:tcPr>
            <w:tcW w:type="dxa" w:w="665"/>
          </w:tcPr>
          <w:p>
            <w:r>
              <w:t>Critical Depth (ft)</w:t>
            </w:r>
          </w:p>
        </w:tc>
        <w:tc>
          <w:tcPr>
            <w:tcW w:type="dxa" w:w="665"/>
          </w:tcPr>
          <w:p>
            <w:r>
              <w:t>Outlet Depth (ft)</w:t>
            </w:r>
          </w:p>
        </w:tc>
        <w:tc>
          <w:tcPr>
            <w:tcW w:type="dxa" w:w="665"/>
          </w:tcPr>
          <w:p>
            <w:r>
              <w:t>Tailwater Depth (ft)</w:t>
            </w:r>
          </w:p>
        </w:tc>
        <w:tc>
          <w:tcPr>
            <w:tcW w:type="dxa" w:w="665"/>
          </w:tcPr>
          <w:p>
            <w:r>
              <w:t>Outlet Velocity (ft/s)</w:t>
            </w:r>
          </w:p>
        </w:tc>
        <w:tc>
          <w:tcPr>
            <w:tcW w:type="dxa" w:w="665"/>
          </w:tcPr>
          <w:p>
            <w:r>
              <w:t>Tailwater Velocity (ft/s)</w:t>
            </w:r>
          </w:p>
        </w:tc>
      </w:tr>
      <w:tr>
        <w:tc>
          <w:tcPr>
            <w:tcW w:type="dxa" w:w="665"/>
          </w:tcPr>
          <w:p>
            <w:r>
              <w:t>Design</w:t>
            </w:r>
          </w:p>
        </w:tc>
        <w:tc>
          <w:tcPr>
            <w:tcW w:type="dxa" w:w="665"/>
          </w:tcPr>
          <w:p>
            <w:r>
              <w:t>317.00 cfs</w:t>
            </w:r>
          </w:p>
        </w:tc>
        <w:tc>
          <w:tcPr>
            <w:tcW w:type="dxa" w:w="665"/>
          </w:tcPr>
          <w:p>
            <w:r>
              <w:t>12.46 cfs</w:t>
            </w:r>
          </w:p>
        </w:tc>
        <w:tc>
          <w:tcPr>
            <w:tcW w:type="dxa" w:w="665"/>
          </w:tcPr>
          <w:p>
            <w:r>
              <w:t>1011.45</w:t>
            </w:r>
          </w:p>
        </w:tc>
        <w:tc>
          <w:tcPr>
            <w:tcW w:type="dxa" w:w="665"/>
          </w:tcPr>
          <w:p>
            <w:r>
              <w:t>0.78</w:t>
            </w:r>
          </w:p>
        </w:tc>
        <w:tc>
          <w:tcPr>
            <w:tcW w:type="dxa" w:w="665"/>
          </w:tcPr>
          <w:p>
            <w:r>
              <w:t>7.455</w:t>
            </w:r>
          </w:p>
        </w:tc>
        <w:tc>
          <w:tcPr>
            <w:tcW w:type="dxa" w:w="665"/>
          </w:tcPr>
          <w:p>
            <w:r>
              <w:t>4-FFf</w:t>
            </w:r>
          </w:p>
        </w:tc>
        <w:tc>
          <w:tcPr>
            <w:tcW w:type="dxa" w:w="665"/>
          </w:tcPr>
          <w:p>
            <w:r>
              <w:t>0.37</w:t>
            </w:r>
          </w:p>
        </w:tc>
        <w:tc>
          <w:tcPr>
            <w:tcW w:type="dxa" w:w="665"/>
          </w:tcPr>
          <w:p>
            <w:r>
              <w:t>0.46</w:t>
            </w:r>
          </w:p>
        </w:tc>
        <w:tc>
          <w:tcPr>
            <w:tcW w:type="dxa" w:w="665"/>
          </w:tcPr>
          <w:p>
            <w:r>
              <w:t>5.00</w:t>
            </w:r>
          </w:p>
        </w:tc>
        <w:tc>
          <w:tcPr>
            <w:tcW w:type="dxa" w:w="665"/>
          </w:tcPr>
          <w:p>
            <w:r>
              <w:t>8.45</w:t>
            </w:r>
          </w:p>
        </w:tc>
        <w:tc>
          <w:tcPr>
            <w:tcW w:type="dxa" w:w="665"/>
          </w:tcPr>
          <w:p>
            <w:r>
              <w:t>0.36</w:t>
            </w:r>
          </w:p>
        </w:tc>
        <w:tc>
          <w:tcPr>
            <w:tcW w:type="dxa" w:w="665"/>
          </w:tcPr>
          <w:p>
            <w:r>
              <w:t>1.64</w:t>
            </w:r>
          </w:p>
        </w:tc>
      </w:tr>
      <w:tr>
        <w:tc>
          <w:tcPr>
            <w:tcW w:type="dxa" w:w="665"/>
          </w:tcPr>
          <w:p>
            <w:r>
              <w:t>Flood</w:t>
            </w:r>
          </w:p>
        </w:tc>
        <w:tc>
          <w:tcPr>
            <w:tcW w:type="dxa" w:w="665"/>
          </w:tcPr>
          <w:p>
            <w:r>
              <w:t>442.00 cfs</w:t>
            </w:r>
          </w:p>
        </w:tc>
        <w:tc>
          <w:tcPr>
            <w:tcW w:type="dxa" w:w="665"/>
          </w:tcPr>
          <w:p>
            <w:r>
              <w:t>10.59 cfs</w:t>
            </w:r>
          </w:p>
        </w:tc>
        <w:tc>
          <w:tcPr>
            <w:tcW w:type="dxa" w:w="665"/>
          </w:tcPr>
          <w:p>
            <w:r>
              <w:t>1012.74</w:t>
            </w:r>
          </w:p>
        </w:tc>
        <w:tc>
          <w:tcPr>
            <w:tcW w:type="dxa" w:w="665"/>
          </w:tcPr>
          <w:p>
            <w:r>
              <w:t>0.70</w:t>
            </w:r>
          </w:p>
        </w:tc>
        <w:tc>
          <w:tcPr>
            <w:tcW w:type="dxa" w:w="665"/>
          </w:tcPr>
          <w:p>
            <w:r>
              <w:t>8.744</w:t>
            </w:r>
          </w:p>
        </w:tc>
        <w:tc>
          <w:tcPr>
            <w:tcW w:type="dxa" w:w="665"/>
          </w:tcPr>
          <w:p>
            <w:r>
              <w:t>4-FFf</w:t>
            </w:r>
          </w:p>
        </w:tc>
        <w:tc>
          <w:tcPr>
            <w:tcW w:type="dxa" w:w="665"/>
          </w:tcPr>
          <w:p>
            <w:r>
              <w:t>0.33</w:t>
            </w:r>
          </w:p>
        </w:tc>
        <w:tc>
          <w:tcPr>
            <w:tcW w:type="dxa" w:w="665"/>
          </w:tcPr>
          <w:p>
            <w:r>
              <w:t>0.41</w:t>
            </w:r>
          </w:p>
        </w:tc>
        <w:tc>
          <w:tcPr>
            <w:tcW w:type="dxa" w:w="665"/>
          </w:tcPr>
          <w:p>
            <w:r>
              <w:t>5.00</w:t>
            </w:r>
          </w:p>
        </w:tc>
        <w:tc>
          <w:tcPr>
            <w:tcW w:type="dxa" w:w="665"/>
          </w:tcPr>
          <w:p>
            <w:r>
              <w:t>9.74</w:t>
            </w:r>
          </w:p>
        </w:tc>
        <w:tc>
          <w:tcPr>
            <w:tcW w:type="dxa" w:w="665"/>
          </w:tcPr>
          <w:p>
            <w:r>
              <w:t>0.30</w:t>
            </w:r>
          </w:p>
        </w:tc>
        <w:tc>
          <w:tcPr>
            <w:tcW w:type="dxa" w:w="665"/>
          </w:tcPr>
          <w:p>
            <w:r>
              <w:t>1.78</w:t>
            </w:r>
          </w:p>
        </w:tc>
      </w:tr>
    </w:tbl>
    <w:p>
      <w:pPr>
        <w:pStyle w:val="Heading2"/>
      </w:pPr>
      <w:r>
        <w:t>Culvert Barrel Data</w:t>
      </w:r>
    </w:p>
    <w:p>
      <w:r>
        <w:t>Culvert Barrel Type Straight Culvert</w:t>
      </w:r>
    </w:p>
    <w:p>
      <w:r>
        <w:t>Inlet Elevation (invert): 1004.00 ft,</w:t>
      </w:r>
    </w:p>
    <w:p>
      <w:r>
        <w:t xml:space="preserve">    Outlet Elevation (invert): 1003.00 ft</w:t>
      </w:r>
    </w:p>
    <w:p>
      <w:r>
        <w:t>Culvert Length: 56.01 ft,</w:t>
      </w:r>
    </w:p>
    <w:p>
      <w:r>
        <w:t xml:space="preserve">    Culvert Slope: 0.0179</w:t>
      </w:r>
    </w:p>
    <w:p>
      <w:pPr>
        <w:pStyle w:val="Heading3"/>
      </w:pPr>
      <w:r>
        <w:t>Culvert Performance Curve Plot: Culvert 1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3"/>
      </w:pPr>
      <w:r>
        <w:t>Water Surface Profile Plot for Culvert: Culvert 1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Site Data - Culvert 1</w:t>
      </w:r>
    </w:p>
    <w:p>
      <w:r>
        <w:t>Site Data Option: Culvert Invert Data</w:t>
      </w:r>
    </w:p>
    <w:p>
      <w:r>
        <w:t>Inlet Station: 100.00 ft</w:t>
      </w:r>
    </w:p>
    <w:p>
      <w:r>
        <w:t>Inlet Elevation: 1004.00 ft</w:t>
      </w:r>
    </w:p>
    <w:p>
      <w:r>
        <w:t>Outlet Station: 156.00 ft</w:t>
      </w:r>
    </w:p>
    <w:p>
      <w:r>
        <w:t>Outlet Elevation: 1003.00 ft</w:t>
      </w:r>
    </w:p>
    <w:p>
      <w:r>
        <w:t>Number of Barrels: 1</w:t>
      </w:r>
    </w:p>
    <w:p>
      <w:pPr>
        <w:pStyle w:val="Heading2"/>
      </w:pPr>
      <w:r>
        <w:t>Culvert Data Summary - Culvert 1</w:t>
      </w:r>
    </w:p>
    <w:p>
      <w:r>
        <w:t>Barrel Shape: Concrete Box</w:t>
      </w:r>
    </w:p>
    <w:p>
      <w:r>
        <w:t>Barrel Span: 7.00 ft</w:t>
      </w:r>
    </w:p>
    <w:p>
      <w:r>
        <w:t>Barrel Rise: 5.00 ft</w:t>
      </w:r>
    </w:p>
    <w:p>
      <w:r>
        <w:t>Barrel Material: Concrete</w:t>
      </w:r>
    </w:p>
    <w:p>
      <w:r>
        <w:t>Embedment: 0.00 in</w:t>
      </w:r>
    </w:p>
    <w:p>
      <w:r>
        <w:t>Barrel Manning's n: 0.0200</w:t>
      </w:r>
    </w:p>
    <w:p>
      <w:r>
        <w:t>Culvert Type: Straight</w:t>
      </w:r>
    </w:p>
    <w:p>
      <w:r>
        <w:t>Inlet Configuration: Square Edge (90º) Headwall (Ke=0.5)</w:t>
      </w:r>
    </w:p>
    <w:p>
      <w:r>
        <w:t>Inlet Depression: None</w:t>
      </w:r>
    </w:p>
    <w:p>
      <w:pPr>
        <w:pStyle w:val="Heading2"/>
      </w:pPr>
      <w:r>
        <w:t>Tailwater Data for Crossing: Crossing 1</w:t>
      </w:r>
    </w:p>
    <w:p>
      <w:pPr>
        <w:pStyle w:val="Heading3"/>
      </w:pPr>
      <w:r>
        <w:t>Table 2 - Downstream Channel Rating Curve (Crossing: Crossing 1)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Flow (cfs)</w:t>
            </w:r>
          </w:p>
        </w:tc>
        <w:tc>
          <w:tcPr>
            <w:tcW w:type="dxa" w:w="1440"/>
          </w:tcPr>
          <w:p>
            <w:r>
              <w:t>Water Surface Elev (ft)</w:t>
            </w:r>
          </w:p>
        </w:tc>
        <w:tc>
          <w:tcPr>
            <w:tcW w:type="dxa" w:w="1440"/>
          </w:tcPr>
          <w:p>
            <w:r>
              <w:t>Velocity (ft/s)</w:t>
            </w:r>
          </w:p>
        </w:tc>
        <w:tc>
          <w:tcPr>
            <w:tcW w:type="dxa" w:w="1440"/>
          </w:tcPr>
          <w:p>
            <w:r>
              <w:t>Depth (ft)</w:t>
            </w:r>
          </w:p>
        </w:tc>
        <w:tc>
          <w:tcPr>
            <w:tcW w:type="dxa" w:w="1440"/>
          </w:tcPr>
          <w:p>
            <w:r>
              <w:t>Shear (psf)</w:t>
            </w:r>
          </w:p>
        </w:tc>
        <w:tc>
          <w:tcPr>
            <w:tcW w:type="dxa" w:w="1440"/>
          </w:tcPr>
          <w:p>
            <w:r>
              <w:t>Froude Number</w:t>
            </w:r>
          </w:p>
        </w:tc>
      </w:tr>
      <w:tr>
        <w:tc>
          <w:tcPr>
            <w:tcW w:type="dxa" w:w="1440"/>
          </w:tcPr>
          <w:p>
            <w:r>
              <w:t>317.00</w:t>
            </w:r>
          </w:p>
        </w:tc>
        <w:tc>
          <w:tcPr>
            <w:tcW w:type="dxa" w:w="1440"/>
          </w:tcPr>
          <w:p>
            <w:r>
              <w:t>1011.45</w:t>
            </w:r>
          </w:p>
        </w:tc>
        <w:tc>
          <w:tcPr>
            <w:tcW w:type="dxa" w:w="1440"/>
          </w:tcPr>
          <w:p>
            <w:r>
              <w:t>8.45</w:t>
            </w:r>
          </w:p>
        </w:tc>
        <w:tc>
          <w:tcPr>
            <w:tcW w:type="dxa" w:w="1440"/>
          </w:tcPr>
          <w:p>
            <w:r>
              <w:t>1.64</w:t>
            </w:r>
          </w:p>
        </w:tc>
        <w:tc>
          <w:tcPr>
            <w:tcW w:type="dxa" w:w="1440"/>
          </w:tcPr>
          <w:p>
            <w:r>
              <w:t>3.53</w:t>
            </w:r>
          </w:p>
        </w:tc>
        <w:tc>
          <w:tcPr>
            <w:tcW w:type="dxa" w:w="1440"/>
          </w:tcPr>
          <w:p>
            <w:r>
              <w:t>0.13</w:t>
            </w:r>
          </w:p>
        </w:tc>
      </w:tr>
      <w:tr>
        <w:tc>
          <w:tcPr>
            <w:tcW w:type="dxa" w:w="1440"/>
          </w:tcPr>
          <w:p>
            <w:r>
              <w:t>442.00</w:t>
            </w:r>
          </w:p>
        </w:tc>
        <w:tc>
          <w:tcPr>
            <w:tcW w:type="dxa" w:w="1440"/>
          </w:tcPr>
          <w:p>
            <w:r>
              <w:t>1012.74</w:t>
            </w:r>
          </w:p>
        </w:tc>
        <w:tc>
          <w:tcPr>
            <w:tcW w:type="dxa" w:w="1440"/>
          </w:tcPr>
          <w:p>
            <w:r>
              <w:t>9.74</w:t>
            </w:r>
          </w:p>
        </w:tc>
        <w:tc>
          <w:tcPr>
            <w:tcW w:type="dxa" w:w="1440"/>
          </w:tcPr>
          <w:p>
            <w:r>
              <w:t>1.78</w:t>
            </w:r>
          </w:p>
        </w:tc>
        <w:tc>
          <w:tcPr>
            <w:tcW w:type="dxa" w:w="1440"/>
          </w:tcPr>
          <w:p>
            <w:r>
              <w:t>4.07</w:t>
            </w:r>
          </w:p>
        </w:tc>
        <w:tc>
          <w:tcPr>
            <w:tcW w:type="dxa" w:w="1440"/>
          </w:tcPr>
          <w:p>
            <w:r>
              <w:t>0.13</w:t>
            </w:r>
          </w:p>
        </w:tc>
      </w:tr>
    </w:tbl>
    <w:p>
      <w:pPr>
        <w:pStyle w:val="Heading2"/>
      </w:pPr>
      <w:r>
        <w:t>Tailwater Channel Data - Crossing 1</w:t>
      </w:r>
    </w:p>
    <w:p>
      <w:r>
        <w:t>Tailwater Channel Option: Trapezoidal Channel</w:t>
      </w:r>
    </w:p>
    <w:p>
      <w:r>
        <w:t>Bottom Width: 6.00 ft</w:t>
      </w:r>
    </w:p>
    <w:p>
      <w:r>
        <w:t>Side Slope (H:V): 2.00 (_:1)</w:t>
      </w:r>
    </w:p>
    <w:p>
      <w:r>
        <w:t>Channel Slope: 0.0067</w:t>
      </w:r>
    </w:p>
    <w:p>
      <w:r>
        <w:t>Channel Manning's n: 0.2000</w:t>
      </w:r>
    </w:p>
    <w:p>
      <w:r>
        <w:t>Channel Invert Elevation: 1003.00 ft</w:t>
      </w:r>
    </w:p>
    <w:p>
      <w:pPr>
        <w:pStyle w:val="Heading2"/>
      </w:pPr>
      <w:r>
        <w:t>Roadway Data for Crossing: Crossing 1</w:t>
      </w:r>
    </w:p>
    <w:p>
      <w:r>
        <w:t>Roadway Profile Shape: Constant Roadway Elevation</w:t>
      </w:r>
    </w:p>
    <w:p>
      <w:r>
        <w:t>Crest Length: 1000.00 ft</w:t>
      </w:r>
    </w:p>
    <w:p>
      <w:r>
        <w:t>Crest Elevation: 1011.00 ft</w:t>
      </w:r>
    </w:p>
    <w:p>
      <w:r>
        <w:t>Roadway Surface: Paved</w:t>
      </w:r>
    </w:p>
    <w:p>
      <w:r>
        <w:t>Roadway Top Width: 40.00 ft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bmp"/><Relationship Id="rId10" Type="http://schemas.openxmlformats.org/officeDocument/2006/relationships/image" Target="media/image2.bmp"/><Relationship Id="rId11" Type="http://schemas.openxmlformats.org/officeDocument/2006/relationships/image" Target="media/image3.b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