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Recurrence</w:t>
      </w:r>
    </w:p>
    <w:p>
      <w:pPr>
        <w:pStyle w:val="Heading3"/>
      </w:pPr>
      <w:r>
        <w:t>Table 1 - Summary of Culvert Flows at Crossing: CLA-40-0732_Ex. Condition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Headwater Elevation (ft)</w:t>
            </w:r>
          </w:p>
        </w:tc>
        <w:tc>
          <w:tcPr>
            <w:tcW w:type="dxa" w:w="1440"/>
          </w:tcPr>
          <w:p>
            <w:r>
              <w:t>Discharge Names</w:t>
            </w:r>
          </w:p>
        </w:tc>
        <w:tc>
          <w:tcPr>
            <w:tcW w:type="dxa" w:w="1440"/>
          </w:tcPr>
          <w:p>
            <w:r>
              <w:t>Total Discharge (cfs)</w:t>
            </w:r>
          </w:p>
        </w:tc>
        <w:tc>
          <w:tcPr>
            <w:tcW w:type="dxa" w:w="1440"/>
          </w:tcPr>
          <w:p>
            <w:r>
              <w:t>Stone Arch Discharge (cfs)</w:t>
            </w:r>
          </w:p>
        </w:tc>
        <w:tc>
          <w:tcPr>
            <w:tcW w:type="dxa" w:w="1440"/>
          </w:tcPr>
          <w:p>
            <w:r>
              <w:t>Roadway Discharge (cfs)</w:t>
            </w:r>
          </w:p>
        </w:tc>
        <w:tc>
          <w:tcPr>
            <w:tcW w:type="dxa" w:w="1440"/>
          </w:tcPr>
          <w:p>
            <w:r>
              <w:t>Iterations</w:t>
            </w:r>
          </w:p>
        </w:tc>
      </w:tr>
      <w:tr>
        <w:tc>
          <w:tcPr>
            <w:tcW w:type="dxa" w:w="1440"/>
          </w:tcPr>
          <w:p>
            <w:r>
              <w:t>1009.89</w:t>
            </w:r>
          </w:p>
        </w:tc>
        <w:tc>
          <w:tcPr>
            <w:tcW w:type="dxa" w:w="1440"/>
          </w:tcPr>
          <w:p>
            <w:r>
              <w:t>25 year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1</w:t>
            </w:r>
          </w:p>
        </w:tc>
      </w:tr>
      <w:tr>
        <w:tc>
          <w:tcPr>
            <w:tcW w:type="dxa" w:w="1440"/>
          </w:tcPr>
          <w:p>
            <w:r>
              <w:t>1010.59</w:t>
            </w:r>
          </w:p>
        </w:tc>
        <w:tc>
          <w:tcPr>
            <w:tcW w:type="dxa" w:w="1440"/>
          </w:tcPr>
          <w:p>
            <w:r>
              <w:t>100 year</w:t>
            </w:r>
          </w:p>
        </w:tc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282.19</w:t>
            </w:r>
          </w:p>
        </w:tc>
        <w:tc>
          <w:tcPr>
            <w:tcW w:type="dxa" w:w="1440"/>
          </w:tcPr>
          <w:p>
            <w:r>
              <w:t>81.68</w:t>
            </w:r>
          </w:p>
        </w:tc>
        <w:tc>
          <w:tcPr>
            <w:tcW w:type="dxa" w:w="1440"/>
          </w:tcPr>
          <w:p>
            <w:r>
              <w:t>11</w:t>
            </w:r>
          </w:p>
        </w:tc>
      </w:tr>
      <w:tr>
        <w:tc>
          <w:tcPr>
            <w:tcW w:type="dxa" w:w="1440"/>
          </w:tcPr>
          <w:p>
            <w:r>
              <w:t>1010.50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  <w:tc>
          <w:tcPr>
            <w:tcW w:type="dxa" w:w="1440"/>
          </w:tcPr>
          <w:p>
            <w:r>
              <w:t>279.56</w:t>
            </w:r>
          </w:p>
        </w:tc>
        <w:tc>
          <w:tcPr>
            <w:tcW w:type="dxa" w:w="1440"/>
          </w:tcPr>
          <w:p>
            <w:r>
              <w:t>279.56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CLA-40-0732_Ex. Condition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Stone Arch</w:t>
      </w:r>
    </w:p>
    <w:p>
      <w:pPr>
        <w:pStyle w:val="Heading3"/>
      </w:pPr>
      <w:r>
        <w:t>Table 1 - Culvert Summary Table: Stone Arch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>
        <w:tc>
          <w:tcPr>
            <w:tcW w:type="dxa" w:w="665"/>
          </w:tcPr>
          <w:p>
            <w:r>
              <w:t>Discharge Names</w:t>
            </w:r>
          </w:p>
        </w:tc>
        <w:tc>
          <w:tcPr>
            <w:tcW w:type="dxa" w:w="665"/>
          </w:tcPr>
          <w:p>
            <w:r>
              <w:t>Total Discharge (cfs)</w:t>
            </w:r>
          </w:p>
        </w:tc>
        <w:tc>
          <w:tcPr>
            <w:tcW w:type="dxa" w:w="665"/>
          </w:tcPr>
          <w:p>
            <w:r>
              <w:t>Culvert Discharge (cfs)</w:t>
            </w:r>
          </w:p>
        </w:tc>
        <w:tc>
          <w:tcPr>
            <w:tcW w:type="dxa" w:w="665"/>
          </w:tcPr>
          <w:p>
            <w:r>
              <w:t>Headwater Elevation (ft)</w:t>
            </w:r>
          </w:p>
        </w:tc>
        <w:tc>
          <w:tcPr>
            <w:tcW w:type="dxa" w:w="665"/>
          </w:tcPr>
          <w:p>
            <w:r>
              <w:t>Inlet Control Depth (ft)</w:t>
            </w:r>
          </w:p>
        </w:tc>
        <w:tc>
          <w:tcPr>
            <w:tcW w:type="dxa" w:w="665"/>
          </w:tcPr>
          <w:p>
            <w:r>
              <w:t>Outlet Control Depth (ft)</w:t>
            </w:r>
          </w:p>
        </w:tc>
        <w:tc>
          <w:tcPr>
            <w:tcW w:type="dxa" w:w="665"/>
          </w:tcPr>
          <w:p>
            <w:r>
              <w:t>Flow Type</w:t>
            </w:r>
          </w:p>
        </w:tc>
        <w:tc>
          <w:tcPr>
            <w:tcW w:type="dxa" w:w="665"/>
          </w:tcPr>
          <w:p>
            <w:r>
              <w:t>Normal Depth (ft)</w:t>
            </w:r>
          </w:p>
        </w:tc>
        <w:tc>
          <w:tcPr>
            <w:tcW w:type="dxa" w:w="665"/>
          </w:tcPr>
          <w:p>
            <w:r>
              <w:t>Critical Depth (ft)</w:t>
            </w:r>
          </w:p>
        </w:tc>
        <w:tc>
          <w:tcPr>
            <w:tcW w:type="dxa" w:w="665"/>
          </w:tcPr>
          <w:p>
            <w:r>
              <w:t>Outlet Depth (ft)</w:t>
            </w:r>
          </w:p>
        </w:tc>
        <w:tc>
          <w:tcPr>
            <w:tcW w:type="dxa" w:w="665"/>
          </w:tcPr>
          <w:p>
            <w:r>
              <w:t>Tailwater Depth (ft)</w:t>
            </w:r>
          </w:p>
        </w:tc>
        <w:tc>
          <w:tcPr>
            <w:tcW w:type="dxa" w:w="665"/>
          </w:tcPr>
          <w:p>
            <w:r>
              <w:t>Outlet Velocity (ft/s)</w:t>
            </w:r>
          </w:p>
        </w:tc>
        <w:tc>
          <w:tcPr>
            <w:tcW w:type="dxa" w:w="665"/>
          </w:tcPr>
          <w:p>
            <w:r>
              <w:t>Tailwater Velocity (ft/s)</w:t>
            </w:r>
          </w:p>
        </w:tc>
      </w:tr>
      <w:tr>
        <w:tc>
          <w:tcPr>
            <w:tcW w:type="dxa" w:w="665"/>
          </w:tcPr>
          <w:p>
            <w:r>
              <w:t>25 year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1009.89</w:t>
            </w:r>
          </w:p>
        </w:tc>
        <w:tc>
          <w:tcPr>
            <w:tcW w:type="dxa" w:w="665"/>
          </w:tcPr>
          <w:p>
            <w:r>
              <w:t>7.24</w:t>
            </w:r>
          </w:p>
        </w:tc>
        <w:tc>
          <w:tcPr>
            <w:tcW w:type="dxa" w:w="665"/>
          </w:tcPr>
          <w:p>
            <w:r>
              <w:t>7.106</w:t>
            </w:r>
          </w:p>
        </w:tc>
        <w:tc>
          <w:tcPr>
            <w:tcW w:type="dxa" w:w="665"/>
          </w:tcPr>
          <w:p>
            <w:r>
              <w:t>7-JH2t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2.68</w:t>
            </w:r>
          </w:p>
        </w:tc>
        <w:tc>
          <w:tcPr>
            <w:tcW w:type="dxa" w:w="665"/>
          </w:tcPr>
          <w:p>
            <w:r>
              <w:t>11.35</w:t>
            </w:r>
          </w:p>
        </w:tc>
        <w:tc>
          <w:tcPr>
            <w:tcW w:type="dxa" w:w="665"/>
          </w:tcPr>
          <w:p>
            <w:r>
              <w:t>8.63</w:t>
            </w:r>
          </w:p>
        </w:tc>
      </w:tr>
      <w:tr>
        <w:tc>
          <w:tcPr>
            <w:tcW w:type="dxa" w:w="665"/>
          </w:tcPr>
          <w:p>
            <w:r>
              <w:t>100 year</w:t>
            </w:r>
          </w:p>
        </w:tc>
        <w:tc>
          <w:tcPr>
            <w:tcW w:type="dxa" w:w="665"/>
          </w:tcPr>
          <w:p>
            <w:r>
              <w:t>364.00 cfs</w:t>
            </w:r>
          </w:p>
        </w:tc>
        <w:tc>
          <w:tcPr>
            <w:tcW w:type="dxa" w:w="665"/>
          </w:tcPr>
          <w:p>
            <w:r>
              <w:t>282.19 cfs</w:t>
            </w:r>
          </w:p>
        </w:tc>
        <w:tc>
          <w:tcPr>
            <w:tcW w:type="dxa" w:w="665"/>
          </w:tcPr>
          <w:p>
            <w:r>
              <w:t>1010.59</w:t>
            </w:r>
          </w:p>
        </w:tc>
        <w:tc>
          <w:tcPr>
            <w:tcW w:type="dxa" w:w="665"/>
          </w:tcPr>
          <w:p>
            <w:r>
              <w:t>7.94</w:t>
            </w:r>
          </w:p>
        </w:tc>
        <w:tc>
          <w:tcPr>
            <w:tcW w:type="dxa" w:w="665"/>
          </w:tcPr>
          <w:p>
            <w:r>
              <w:t>7.443</w:t>
            </w:r>
          </w:p>
        </w:tc>
        <w:tc>
          <w:tcPr>
            <w:tcW w:type="dxa" w:w="665"/>
          </w:tcPr>
          <w:p>
            <w:r>
              <w:t>7-JH2t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3.60</w:t>
            </w:r>
          </w:p>
        </w:tc>
        <w:tc>
          <w:tcPr>
            <w:tcW w:type="dxa" w:w="665"/>
          </w:tcPr>
          <w:p>
            <w:r>
              <w:t>3.60</w:t>
            </w:r>
          </w:p>
        </w:tc>
        <w:tc>
          <w:tcPr>
            <w:tcW w:type="dxa" w:w="665"/>
          </w:tcPr>
          <w:p>
            <w:r>
              <w:t>3.15</w:t>
            </w:r>
          </w:p>
        </w:tc>
        <w:tc>
          <w:tcPr>
            <w:tcW w:type="dxa" w:w="665"/>
          </w:tcPr>
          <w:p>
            <w:r>
              <w:t>11.79</w:t>
            </w:r>
          </w:p>
        </w:tc>
        <w:tc>
          <w:tcPr>
            <w:tcW w:type="dxa" w:w="665"/>
          </w:tcPr>
          <w:p>
            <w:r>
              <w:t>9.42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1002.65 ft,</w:t>
      </w:r>
    </w:p>
    <w:p>
      <w:r>
        <w:t xml:space="preserve">    Outlet Elevation (invert): 1002.64 ft</w:t>
      </w:r>
    </w:p>
    <w:p>
      <w:r>
        <w:t>Culvert Length: 56.00 ft,</w:t>
      </w:r>
    </w:p>
    <w:p>
      <w:r>
        <w:t xml:space="preserve">    Culvert Slope: 0.0002</w:t>
      </w:r>
    </w:p>
    <w:p>
      <w:pPr>
        <w:pStyle w:val="Heading3"/>
      </w:pPr>
      <w:r>
        <w:t>Culvert Performance Curve Plot: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Stone Arch</w:t>
      </w:r>
    </w:p>
    <w:p>
      <w:r>
        <w:t>Site Data Option: Culvert Invert Data</w:t>
      </w:r>
    </w:p>
    <w:p>
      <w:r>
        <w:t>Inlet Station: 0.00 ft</w:t>
      </w:r>
    </w:p>
    <w:p>
      <w:r>
        <w:t>Inlet Elevation: 1002.65 ft</w:t>
      </w:r>
    </w:p>
    <w:p>
      <w:r>
        <w:t>Outlet Station: 56.00 ft</w:t>
      </w:r>
    </w:p>
    <w:p>
      <w:r>
        <w:t>Outlet Elevation: 1002.64 ft</w:t>
      </w:r>
    </w:p>
    <w:p>
      <w:r>
        <w:t>Number of Barrels: 1</w:t>
      </w:r>
    </w:p>
    <w:p>
      <w:pPr>
        <w:pStyle w:val="Heading2"/>
      </w:pPr>
      <w:r>
        <w:t>Culvert Data Summary - Stone Arch</w:t>
      </w:r>
    </w:p>
    <w:p>
      <w:r>
        <w:t>Barrel Shape: User Defined</w:t>
      </w:r>
    </w:p>
    <w:p>
      <w:r>
        <w:t>Barrel Span: 7.00 ft</w:t>
      </w:r>
    </w:p>
    <w:p>
      <w:r>
        <w:t>Barrel Rise: 5.00 ft</w:t>
      </w:r>
    </w:p>
    <w:p>
      <w:r>
        <w:t>Barrel Material: Concrete</w:t>
      </w:r>
    </w:p>
    <w:p>
      <w:r>
        <w:t>Embedment: 0.00 in</w:t>
      </w:r>
    </w:p>
    <w:p>
      <w:r>
        <w:t>Barrel Manning's n: 0.0400 (top and sides)</w:t>
      </w:r>
    </w:p>
    <w:p>
      <w:r>
        <w:t>Manning's n: 0.0400 (bottom)</w:t>
      </w:r>
    </w:p>
    <w:p>
      <w:r>
        <w:t>Culvert Type: Straight</w:t>
      </w:r>
    </w:p>
    <w:p>
      <w:r>
        <w:t>Inlet Configuration: Mitered to Conform to Slope (Ke=0.7)</w:t>
      </w:r>
    </w:p>
    <w:p>
      <w:r>
        <w:t>Inlet Depression: None</w:t>
      </w:r>
    </w:p>
    <w:p>
      <w:pPr>
        <w:pStyle w:val="Heading2"/>
      </w:pPr>
      <w:r>
        <w:t>Tailwater Data for Crossing: CLA-40-0732_Ex. Condition</w:t>
      </w:r>
    </w:p>
    <w:p>
      <w:pPr>
        <w:pStyle w:val="Heading3"/>
      </w:pPr>
      <w:r>
        <w:t>Table 2 - Downstream Channel Rating Curve (Crossing: CLA-40-0732_Ex. Condition)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1005.28</w:t>
            </w:r>
          </w:p>
        </w:tc>
        <w:tc>
          <w:tcPr>
            <w:tcW w:type="dxa" w:w="1440"/>
          </w:tcPr>
          <w:p>
            <w:r>
              <w:t>2.68</w:t>
            </w:r>
          </w:p>
        </w:tc>
        <w:tc>
          <w:tcPr>
            <w:tcW w:type="dxa" w:w="1440"/>
          </w:tcPr>
          <w:p>
            <w:r>
              <w:t>8.63</w:t>
            </w:r>
          </w:p>
        </w:tc>
        <w:tc>
          <w:tcPr>
            <w:tcW w:type="dxa" w:w="1440"/>
          </w:tcPr>
          <w:p>
            <w:r>
              <w:t>1.12</w:t>
            </w:r>
          </w:p>
        </w:tc>
        <w:tc>
          <w:tcPr>
            <w:tcW w:type="dxa" w:w="1440"/>
          </w:tcPr>
          <w:p>
            <w:r>
              <w:t>1.13</w:t>
            </w:r>
          </w:p>
        </w:tc>
      </w:tr>
      <w:tr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1005.75</w:t>
            </w:r>
          </w:p>
        </w:tc>
        <w:tc>
          <w:tcPr>
            <w:tcW w:type="dxa" w:w="1440"/>
          </w:tcPr>
          <w:p>
            <w:r>
              <w:t>3.15</w:t>
            </w:r>
          </w:p>
        </w:tc>
        <w:tc>
          <w:tcPr>
            <w:tcW w:type="dxa" w:w="1440"/>
          </w:tcPr>
          <w:p>
            <w:r>
              <w:t>9.42</w:t>
            </w:r>
          </w:p>
        </w:tc>
        <w:tc>
          <w:tcPr>
            <w:tcW w:type="dxa" w:w="1440"/>
          </w:tcPr>
          <w:p>
            <w:r>
              <w:t>1.31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</w:tbl>
    <w:p>
      <w:pPr>
        <w:pStyle w:val="Heading2"/>
      </w:pPr>
      <w:r>
        <w:t>Tailwater Channel Data - CLA-40-0732_Ex. Condition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0.0200</w:t>
      </w:r>
    </w:p>
    <w:p>
      <w:r>
        <w:t>Channel Invert Elevation: 1002.60 ft</w:t>
      </w:r>
    </w:p>
    <w:p>
      <w:pPr>
        <w:pStyle w:val="Heading2"/>
      </w:pPr>
      <w:r>
        <w:t>Roadway Data for Crossing: CLA-40-0732_Ex. Condition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1010.50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